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F8DF1" w14:textId="723470E7" w:rsidR="006B54D4" w:rsidRDefault="004635AE">
      <w:pPr>
        <w:pStyle w:val="af3"/>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Pr>
          <w:rFonts w:eastAsia="宋体"/>
          <w:sz w:val="22"/>
          <w:szCs w:val="22"/>
          <w:lang w:val="en-GB" w:eastAsia="zh-CN"/>
        </w:rPr>
        <w:t xml:space="preserve"> Meeting #1</w:t>
      </w:r>
      <w:r>
        <w:rPr>
          <w:rFonts w:eastAsia="宋体" w:hint="eastAsia"/>
          <w:sz w:val="22"/>
          <w:szCs w:val="22"/>
          <w:lang w:val="en-GB" w:eastAsia="zh-CN"/>
        </w:rPr>
        <w:t>25</w:t>
      </w:r>
      <w:r w:rsidR="00D627C7">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AD773A">
        <w:rPr>
          <w:rFonts w:eastAsia="宋体"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E0017">
        <w:rPr>
          <w:rFonts w:eastAsia="宋体"/>
          <w:sz w:val="22"/>
          <w:szCs w:val="22"/>
          <w:lang w:val="en-GB" w:eastAsia="zh-CN"/>
        </w:rPr>
        <w:t xml:space="preserve">      </w:t>
      </w:r>
      <w:r w:rsidR="00132A5A" w:rsidRPr="00132A5A">
        <w:rPr>
          <w:rFonts w:eastAsia="宋体"/>
          <w:sz w:val="22"/>
          <w:szCs w:val="22"/>
          <w:lang w:val="en-GB" w:eastAsia="zh-CN"/>
        </w:rPr>
        <w:t>R3-245256</w:t>
      </w:r>
    </w:p>
    <w:p w14:paraId="67973F08" w14:textId="15078536" w:rsidR="006B54D4" w:rsidRPr="0003598B" w:rsidRDefault="00D627C7" w:rsidP="00D627C7">
      <w:pPr>
        <w:tabs>
          <w:tab w:val="center" w:pos="4536"/>
          <w:tab w:val="right" w:pos="9072"/>
        </w:tabs>
        <w:overflowPunct w:val="0"/>
        <w:autoSpaceDE w:val="0"/>
        <w:autoSpaceDN w:val="0"/>
        <w:adjustRightInd w:val="0"/>
        <w:spacing w:afterLines="50" w:after="120"/>
        <w:textAlignment w:val="baseline"/>
        <w:rPr>
          <w:rFonts w:eastAsia="宋体" w:cs="Arial"/>
          <w:sz w:val="22"/>
          <w:szCs w:val="22"/>
          <w:lang w:val="en-GB" w:eastAsia="zh-CN"/>
        </w:rPr>
      </w:pPr>
      <w:r w:rsidRPr="0003598B">
        <w:rPr>
          <w:rFonts w:ascii="Arial" w:eastAsia="MS Mincho" w:hAnsi="Arial" w:cs="Arial"/>
          <w:b/>
          <w:sz w:val="22"/>
          <w:szCs w:val="22"/>
          <w:lang w:val="en-GB"/>
        </w:rPr>
        <w:t xml:space="preserve">Hefei, CN, </w:t>
      </w:r>
      <w:r w:rsidRPr="0003598B">
        <w:rPr>
          <w:rFonts w:ascii="Arial" w:hAnsi="Arial" w:cs="Arial" w:hint="eastAsia"/>
          <w:b/>
          <w:sz w:val="22"/>
          <w:szCs w:val="22"/>
          <w:lang w:val="en-GB"/>
        </w:rPr>
        <w:t>Oct</w:t>
      </w:r>
      <w:r w:rsidRPr="0003598B">
        <w:rPr>
          <w:rFonts w:ascii="Arial" w:eastAsia="MS Mincho" w:hAnsi="Arial" w:cs="Arial"/>
          <w:b/>
          <w:sz w:val="22"/>
          <w:szCs w:val="22"/>
          <w:lang w:val="en-GB"/>
        </w:rPr>
        <w:t xml:space="preserve"> 1</w:t>
      </w:r>
      <w:r w:rsidRPr="0003598B">
        <w:rPr>
          <w:rFonts w:ascii="Arial" w:hAnsi="Arial" w:cs="Arial" w:hint="eastAsia"/>
          <w:b/>
          <w:sz w:val="22"/>
          <w:szCs w:val="22"/>
          <w:lang w:val="en-GB"/>
        </w:rPr>
        <w:t>4</w:t>
      </w:r>
      <w:r w:rsidRPr="0003598B">
        <w:rPr>
          <w:rFonts w:ascii="Arial" w:eastAsia="MS Mincho" w:hAnsi="Arial" w:cs="Arial"/>
          <w:b/>
          <w:sz w:val="22"/>
          <w:szCs w:val="22"/>
          <w:vertAlign w:val="superscript"/>
          <w:lang w:val="en-GB"/>
        </w:rPr>
        <w:t>th</w:t>
      </w:r>
      <w:r w:rsidRPr="0003598B">
        <w:rPr>
          <w:rFonts w:ascii="Arial" w:eastAsia="宋体" w:hAnsi="Arial" w:cs="Arial" w:hint="eastAsia"/>
          <w:b/>
          <w:sz w:val="22"/>
          <w:szCs w:val="22"/>
          <w:lang w:val="en-GB"/>
        </w:rPr>
        <w:t xml:space="preserve"> </w:t>
      </w:r>
      <w:r w:rsidRPr="0003598B">
        <w:rPr>
          <w:rFonts w:ascii="Arial" w:eastAsia="MS Mincho" w:hAnsi="Arial" w:cs="Arial"/>
          <w:b/>
          <w:sz w:val="22"/>
          <w:szCs w:val="22"/>
          <w:lang w:val="en-GB"/>
        </w:rPr>
        <w:t xml:space="preserve">– </w:t>
      </w:r>
      <w:r w:rsidRPr="0003598B">
        <w:rPr>
          <w:rFonts w:ascii="Arial" w:hAnsi="Arial" w:cs="Arial" w:hint="eastAsia"/>
          <w:b/>
          <w:sz w:val="22"/>
          <w:szCs w:val="22"/>
          <w:lang w:val="en-GB"/>
        </w:rPr>
        <w:t>18</w:t>
      </w:r>
      <w:r w:rsidRPr="0003598B">
        <w:rPr>
          <w:rFonts w:ascii="Arial" w:eastAsia="MS Mincho" w:hAnsi="Arial" w:cs="Arial"/>
          <w:b/>
          <w:sz w:val="22"/>
          <w:szCs w:val="22"/>
          <w:vertAlign w:val="superscript"/>
          <w:lang w:val="en-GB"/>
        </w:rPr>
        <w:t>rd</w:t>
      </w:r>
      <w:r w:rsidRPr="0003598B">
        <w:rPr>
          <w:rFonts w:ascii="Arial" w:eastAsia="宋体" w:hAnsi="Arial" w:cs="Arial" w:hint="eastAsia"/>
          <w:b/>
          <w:sz w:val="22"/>
          <w:szCs w:val="22"/>
          <w:lang w:val="en-GB"/>
        </w:rPr>
        <w:t xml:space="preserve"> October, </w:t>
      </w:r>
      <w:r w:rsidRPr="0003598B">
        <w:rPr>
          <w:rFonts w:ascii="Arial" w:eastAsia="MS Mincho" w:hAnsi="Arial" w:cs="Arial"/>
          <w:b/>
          <w:sz w:val="22"/>
          <w:szCs w:val="22"/>
          <w:lang w:val="en-GB"/>
        </w:rPr>
        <w:t>2024</w:t>
      </w:r>
      <w:r w:rsidR="004635AE" w:rsidRPr="0003598B">
        <w:rPr>
          <w:rFonts w:eastAsia="宋体" w:cs="Arial" w:hint="eastAsia"/>
          <w:sz w:val="22"/>
          <w:szCs w:val="22"/>
          <w:lang w:val="en-GB" w:eastAsia="zh-CN"/>
        </w:rPr>
        <w:tab/>
      </w:r>
      <w:r w:rsidR="004635AE" w:rsidRPr="0003598B">
        <w:rPr>
          <w:rFonts w:eastAsia="宋体" w:cs="Arial" w:hint="eastAsia"/>
          <w:sz w:val="22"/>
          <w:szCs w:val="22"/>
          <w:lang w:val="en-GB" w:eastAsia="zh-CN"/>
        </w:rPr>
        <w:tab/>
      </w:r>
    </w:p>
    <w:p w14:paraId="08563BCC" w14:textId="77777777" w:rsidR="006E0017" w:rsidRDefault="006E0017">
      <w:pPr>
        <w:pStyle w:val="af3"/>
        <w:rPr>
          <w:rFonts w:eastAsia="宋体"/>
          <w:i/>
          <w:sz w:val="18"/>
          <w:szCs w:val="18"/>
          <w:lang w:val="en-GB" w:eastAsia="zh-CN"/>
        </w:rPr>
      </w:pPr>
    </w:p>
    <w:p w14:paraId="305A1044" w14:textId="77777777" w:rsidR="006B54D4" w:rsidRDefault="004635AE">
      <w:pPr>
        <w:pStyle w:val="af3"/>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0A2ECBEF" w14:textId="5934A21B" w:rsidR="006B54D4" w:rsidRDefault="004635AE">
      <w:pPr>
        <w:pStyle w:val="af3"/>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74723">
        <w:rPr>
          <w:rFonts w:cs="Arial"/>
          <w:sz w:val="22"/>
          <w:szCs w:val="22"/>
        </w:rPr>
        <w:t>O</w:t>
      </w:r>
      <w:r>
        <w:rPr>
          <w:rFonts w:cs="Arial"/>
          <w:sz w:val="22"/>
          <w:szCs w:val="22"/>
        </w:rPr>
        <w:t>n support</w:t>
      </w:r>
      <w:r>
        <w:rPr>
          <w:rFonts w:eastAsiaTheme="minorEastAsia" w:cs="Arial" w:hint="eastAsia"/>
          <w:sz w:val="22"/>
          <w:szCs w:val="22"/>
          <w:lang w:eastAsia="zh-CN"/>
        </w:rPr>
        <w:t xml:space="preserve"> </w:t>
      </w:r>
      <w:bookmarkStart w:id="1" w:name="OLE_LINK6"/>
      <w:bookmarkStart w:id="2" w:name="OLE_LINK7"/>
      <w:r>
        <w:rPr>
          <w:rFonts w:eastAsiaTheme="minorEastAsia" w:cs="Arial"/>
          <w:sz w:val="22"/>
          <w:szCs w:val="22"/>
          <w:lang w:eastAsia="zh-CN"/>
        </w:rPr>
        <w:t xml:space="preserve">on-demand SSB </w:t>
      </w:r>
      <w:proofErr w:type="spellStart"/>
      <w:r>
        <w:rPr>
          <w:rFonts w:eastAsiaTheme="minorEastAsia" w:cs="Arial"/>
          <w:sz w:val="22"/>
          <w:szCs w:val="22"/>
          <w:lang w:eastAsia="zh-CN"/>
        </w:rPr>
        <w:t>SCell</w:t>
      </w:r>
      <w:proofErr w:type="spellEnd"/>
      <w:r>
        <w:rPr>
          <w:rFonts w:eastAsiaTheme="minorEastAsia" w:cs="Arial"/>
          <w:sz w:val="22"/>
          <w:szCs w:val="22"/>
          <w:lang w:eastAsia="zh-CN"/>
        </w:rPr>
        <w:t xml:space="preserve"> operation</w:t>
      </w:r>
      <w:bookmarkEnd w:id="1"/>
      <w:bookmarkEnd w:id="2"/>
    </w:p>
    <w:p w14:paraId="40525163" w14:textId="77777777" w:rsidR="006B54D4" w:rsidRDefault="004635AE">
      <w:pPr>
        <w:pStyle w:val="af3"/>
        <w:tabs>
          <w:tab w:val="left" w:pos="1800"/>
        </w:tabs>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Pr>
          <w:rFonts w:eastAsiaTheme="minorEastAsia" w:cs="Arial" w:hint="eastAsia"/>
          <w:sz w:val="22"/>
          <w:szCs w:val="22"/>
          <w:lang w:eastAsia="zh-CN"/>
        </w:rPr>
        <w:t>17.2</w:t>
      </w:r>
    </w:p>
    <w:p w14:paraId="31091A55" w14:textId="77777777" w:rsidR="006B54D4" w:rsidRDefault="004635AE">
      <w:pPr>
        <w:pStyle w:val="af3"/>
        <w:tabs>
          <w:tab w:val="left" w:pos="1800"/>
        </w:tabs>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454400C7" w14:textId="77777777" w:rsidR="006B54D4" w:rsidRDefault="006B54D4">
      <w:pPr>
        <w:pBdr>
          <w:bottom w:val="single" w:sz="4" w:space="1" w:color="auto"/>
        </w:pBdr>
        <w:tabs>
          <w:tab w:val="left" w:pos="2552"/>
        </w:tabs>
        <w:jc w:val="both"/>
      </w:pPr>
    </w:p>
    <w:p w14:paraId="5CDE9A39" w14:textId="77777777" w:rsidR="006B54D4" w:rsidRDefault="004635AE">
      <w:pPr>
        <w:pStyle w:val="1"/>
        <w:tabs>
          <w:tab w:val="clear" w:pos="567"/>
          <w:tab w:val="left" w:pos="432"/>
        </w:tabs>
        <w:ind w:left="432" w:hanging="432"/>
        <w:jc w:val="both"/>
        <w:rPr>
          <w:szCs w:val="28"/>
        </w:rPr>
      </w:pPr>
      <w:r>
        <w:rPr>
          <w:szCs w:val="28"/>
        </w:rPr>
        <w:t>Introduction</w:t>
      </w:r>
    </w:p>
    <w:p w14:paraId="62CF64EE" w14:textId="77777777" w:rsidR="006B54D4" w:rsidRDefault="004635AE">
      <w:pPr>
        <w:pStyle w:val="a2"/>
        <w:spacing w:before="120"/>
        <w:rPr>
          <w:rFonts w:eastAsia="宋体"/>
          <w:lang w:val="en-GB" w:eastAsia="zh-CN"/>
        </w:rPr>
      </w:pPr>
      <w:r>
        <w:rPr>
          <w:rFonts w:eastAsia="宋体"/>
          <w:lang w:val="en-GB" w:eastAsia="zh-CN"/>
        </w:rPr>
        <w:t xml:space="preserve">For </w:t>
      </w:r>
      <w:r>
        <w:rPr>
          <w:rFonts w:eastAsia="宋体" w:hint="eastAsia"/>
          <w:lang w:val="en-GB" w:eastAsia="zh-CN"/>
        </w:rPr>
        <w:t xml:space="preserve">NES </w:t>
      </w:r>
      <w:r>
        <w:rPr>
          <w:rFonts w:eastAsia="宋体"/>
          <w:lang w:val="en-GB" w:eastAsia="zh-CN"/>
        </w:rPr>
        <w:t xml:space="preserve">on-demand SSB </w:t>
      </w:r>
      <w:proofErr w:type="spellStart"/>
      <w:r>
        <w:rPr>
          <w:rFonts w:eastAsia="宋体"/>
          <w:lang w:val="en-GB" w:eastAsia="zh-CN"/>
        </w:rPr>
        <w:t>SCell</w:t>
      </w:r>
      <w:proofErr w:type="spellEnd"/>
      <w:r>
        <w:rPr>
          <w:rFonts w:eastAsia="宋体"/>
          <w:lang w:val="en-GB" w:eastAsia="zh-CN"/>
        </w:rPr>
        <w:t xml:space="preserve"> operation </w:t>
      </w:r>
      <w:r>
        <w:rPr>
          <w:rFonts w:eastAsia="宋体" w:hint="eastAsia"/>
          <w:lang w:val="en-GB" w:eastAsia="zh-CN"/>
        </w:rPr>
        <w:t>topic, the WID</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_Ref163398954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hint="eastAsia"/>
          <w:lang w:val="en-GB" w:eastAsia="zh-CN"/>
        </w:rPr>
        <w:t xml:space="preserve"> content is as follows:</w:t>
      </w:r>
    </w:p>
    <w:tbl>
      <w:tblPr>
        <w:tblStyle w:val="afa"/>
        <w:tblW w:w="0" w:type="auto"/>
        <w:tblInd w:w="108" w:type="dxa"/>
        <w:tblLook w:val="04A0" w:firstRow="1" w:lastRow="0" w:firstColumn="1" w:lastColumn="0" w:noHBand="0" w:noVBand="1"/>
      </w:tblPr>
      <w:tblGrid>
        <w:gridCol w:w="9178"/>
      </w:tblGrid>
      <w:tr w:rsidR="006B54D4" w14:paraId="678DD1D7" w14:textId="77777777">
        <w:trPr>
          <w:trHeight w:val="2098"/>
        </w:trPr>
        <w:tc>
          <w:tcPr>
            <w:tcW w:w="9178" w:type="dxa"/>
          </w:tcPr>
          <w:p w14:paraId="495FF1B3" w14:textId="77777777" w:rsidR="006B54D4" w:rsidRDefault="004635AE">
            <w:pPr>
              <w:overflowPunct w:val="0"/>
              <w:autoSpaceDE w:val="0"/>
              <w:autoSpaceDN w:val="0"/>
              <w:adjustRightInd w:val="0"/>
              <w:spacing w:beforeLines="50" w:before="120" w:afterLines="50" w:after="120"/>
              <w:jc w:val="both"/>
            </w:pPr>
            <w:r>
              <w:t xml:space="preserve">Specify procedures and signaling method(s) to support on-demand SSB </w:t>
            </w:r>
            <w:proofErr w:type="spellStart"/>
            <w:r>
              <w:t>SCell</w:t>
            </w:r>
            <w:proofErr w:type="spellEnd"/>
            <w:r>
              <w:t xml:space="preserve"> operation for UEs in connected mode configured with CA, for both intra-/inter-band CA. [RAN1/2/3/4]</w:t>
            </w:r>
          </w:p>
          <w:p w14:paraId="00C847CF" w14:textId="77777777" w:rsidR="006B54D4" w:rsidRDefault="004635AE">
            <w:pPr>
              <w:overflowPunct w:val="0"/>
              <w:autoSpaceDE w:val="0"/>
              <w:autoSpaceDN w:val="0"/>
              <w:adjustRightInd w:val="0"/>
              <w:spacing w:beforeLines="50" w:before="120" w:afterLines="50" w:after="120"/>
              <w:jc w:val="both"/>
            </w:pPr>
            <w:r>
              <w:t>-</w:t>
            </w:r>
            <w:r>
              <w:tab/>
              <w:t xml:space="preserve">Specify triggering method(s) (select from UE uplink wake-up-signal using an existing signal/channel, cell on/off indication via backhaul, </w:t>
            </w:r>
            <w:proofErr w:type="spellStart"/>
            <w:r>
              <w:t>Scell</w:t>
            </w:r>
            <w:proofErr w:type="spellEnd"/>
            <w:r>
              <w:t xml:space="preserve"> activation/deactivation signaling)</w:t>
            </w:r>
          </w:p>
          <w:p w14:paraId="1E777345" w14:textId="77777777" w:rsidR="006B54D4" w:rsidRDefault="004635AE">
            <w:pPr>
              <w:overflowPunct w:val="0"/>
              <w:autoSpaceDE w:val="0"/>
              <w:autoSpaceDN w:val="0"/>
              <w:adjustRightInd w:val="0"/>
              <w:spacing w:beforeLines="50" w:before="120" w:afterLines="50" w:after="120"/>
              <w:jc w:val="both"/>
            </w:pPr>
            <w:r>
              <w:t>-</w:t>
            </w:r>
            <w:r>
              <w:tab/>
              <w:t xml:space="preserve">Note1: On-demand SSB transmission can be used by UE for at least </w:t>
            </w:r>
            <w:proofErr w:type="spellStart"/>
            <w:r>
              <w:t>SCell</w:t>
            </w:r>
            <w:proofErr w:type="spellEnd"/>
            <w:r>
              <w:t xml:space="preserve"> time/frequency synchronization, L1/L3 measurements and </w:t>
            </w:r>
            <w:proofErr w:type="spellStart"/>
            <w:r>
              <w:t>SCell</w:t>
            </w:r>
            <w:proofErr w:type="spellEnd"/>
            <w:r>
              <w:t xml:space="preserve"> activation, and is supported for FR1 and FR2 in non-shared spectrum.</w:t>
            </w:r>
          </w:p>
        </w:tc>
      </w:tr>
    </w:tbl>
    <w:p w14:paraId="60CF52FE" w14:textId="58938EB1" w:rsidR="00F91C27" w:rsidRDefault="004635AE">
      <w:pPr>
        <w:pStyle w:val="a2"/>
        <w:spacing w:before="120"/>
        <w:rPr>
          <w:rFonts w:eastAsia="宋体"/>
          <w:lang w:val="en-GB" w:eastAsia="zh-CN"/>
        </w:rPr>
      </w:pPr>
      <w:r>
        <w:rPr>
          <w:rFonts w:eastAsia="宋体"/>
          <w:lang w:val="en-GB" w:eastAsia="zh-CN"/>
        </w:rPr>
        <w:t>In previous RAN1 meetings, some agreements are achieved on various aspects related to</w:t>
      </w:r>
      <w:r>
        <w:rPr>
          <w:rFonts w:eastAsia="宋体" w:hint="eastAsia"/>
          <w:lang w:val="en-GB" w:eastAsia="zh-CN"/>
        </w:rPr>
        <w:t xml:space="preserve"> </w:t>
      </w:r>
      <w:r>
        <w:rPr>
          <w:rFonts w:eastAsia="宋体"/>
          <w:lang w:val="en-GB" w:eastAsia="zh-CN"/>
        </w:rPr>
        <w:t xml:space="preserve">on-demand SSB </w:t>
      </w:r>
      <w:proofErr w:type="spellStart"/>
      <w:r>
        <w:rPr>
          <w:rFonts w:eastAsia="宋体"/>
          <w:lang w:val="en-GB" w:eastAsia="zh-CN"/>
        </w:rPr>
        <w:t>SCell</w:t>
      </w:r>
      <w:proofErr w:type="spellEnd"/>
      <w:r w:rsidR="00F91C27">
        <w:rPr>
          <w:rFonts w:eastAsia="宋体" w:hint="eastAsia"/>
          <w:lang w:val="en-GB" w:eastAsia="zh-CN"/>
        </w:rPr>
        <w:t>, the</w:t>
      </w:r>
      <w:r w:rsidR="00AD2DE5">
        <w:rPr>
          <w:rFonts w:eastAsia="宋体" w:hint="eastAsia"/>
          <w:lang w:val="en-GB" w:eastAsia="zh-CN"/>
        </w:rPr>
        <w:t xml:space="preserve"> </w:t>
      </w:r>
      <w:r w:rsidR="00F91C27" w:rsidRPr="00F91C27">
        <w:rPr>
          <w:rFonts w:eastAsia="宋体"/>
          <w:lang w:val="en-GB" w:eastAsia="zh-CN"/>
        </w:rPr>
        <w:t>agreements are</w:t>
      </w:r>
      <w:r w:rsidR="00F91C27">
        <w:rPr>
          <w:rFonts w:eastAsia="宋体" w:hint="eastAsia"/>
          <w:lang w:val="en-GB" w:eastAsia="zh-CN"/>
        </w:rPr>
        <w:t xml:space="preserve"> as follows:</w:t>
      </w:r>
    </w:p>
    <w:tbl>
      <w:tblPr>
        <w:tblStyle w:val="afa"/>
        <w:tblW w:w="0" w:type="auto"/>
        <w:tblInd w:w="108" w:type="dxa"/>
        <w:tblLook w:val="04A0" w:firstRow="1" w:lastRow="0" w:firstColumn="1" w:lastColumn="0" w:noHBand="0" w:noVBand="1"/>
      </w:tblPr>
      <w:tblGrid>
        <w:gridCol w:w="9178"/>
      </w:tblGrid>
      <w:tr w:rsidR="00F91C27" w14:paraId="01CD3BCD" w14:textId="77777777" w:rsidTr="00F91C27">
        <w:trPr>
          <w:trHeight w:val="274"/>
        </w:trPr>
        <w:tc>
          <w:tcPr>
            <w:tcW w:w="9178" w:type="dxa"/>
          </w:tcPr>
          <w:p w14:paraId="5281EEAF" w14:textId="77777777" w:rsidR="00F91C27" w:rsidRPr="00F91C27" w:rsidRDefault="00F91C27" w:rsidP="00F91C27">
            <w:pPr>
              <w:rPr>
                <w:rFonts w:ascii="Times" w:eastAsia="Batang" w:hAnsi="Times" w:cs="Times"/>
                <w:b/>
                <w:bCs/>
                <w:highlight w:val="green"/>
                <w:lang w:val="en-GB" w:eastAsia="x-none"/>
              </w:rPr>
            </w:pPr>
            <w:r w:rsidRPr="00F91C27">
              <w:rPr>
                <w:rFonts w:ascii="Times" w:eastAsia="Batang" w:hAnsi="Times" w:cs="Times"/>
                <w:b/>
                <w:bCs/>
                <w:highlight w:val="green"/>
                <w:lang w:val="en-GB" w:eastAsia="x-none"/>
              </w:rPr>
              <w:t>Agreement</w:t>
            </w:r>
          </w:p>
          <w:p w14:paraId="5DAE91F4" w14:textId="77777777" w:rsidR="00F91C27" w:rsidRPr="00F91C27" w:rsidRDefault="00F91C27" w:rsidP="00F91C27">
            <w:pPr>
              <w:numPr>
                <w:ilvl w:val="0"/>
                <w:numId w:val="12"/>
              </w:numPr>
              <w:spacing w:after="160" w:line="256" w:lineRule="auto"/>
              <w:contextualSpacing/>
              <w:jc w:val="both"/>
              <w:rPr>
                <w:rFonts w:ascii="Times" w:eastAsia="Malgun Gothic" w:hAnsi="Times" w:cs="Times"/>
                <w:szCs w:val="20"/>
                <w:lang w:val="en-GB" w:eastAsia="x-none"/>
              </w:rPr>
            </w:pPr>
            <w:r w:rsidRPr="00F91C27">
              <w:rPr>
                <w:rFonts w:ascii="Times" w:eastAsia="Batang" w:hAnsi="Times" w:cs="Times"/>
                <w:szCs w:val="20"/>
                <w:lang w:val="en-GB" w:eastAsia="ko-KR"/>
              </w:rPr>
              <w:t>Update the previous RAN1 agreement as follows.</w:t>
            </w:r>
          </w:p>
          <w:p w14:paraId="0D222A71" w14:textId="77777777" w:rsidR="00F91C27" w:rsidRPr="00F91C27" w:rsidRDefault="00F91C27" w:rsidP="00F91C27">
            <w:pPr>
              <w:numPr>
                <w:ilvl w:val="1"/>
                <w:numId w:val="12"/>
              </w:numPr>
              <w:spacing w:after="160" w:line="256" w:lineRule="auto"/>
              <w:contextualSpacing/>
              <w:jc w:val="both"/>
              <w:rPr>
                <w:rFonts w:ascii="Times" w:eastAsia="Malgun Gothic" w:hAnsi="Times" w:cs="Times"/>
                <w:szCs w:val="20"/>
                <w:lang w:val="en-GB" w:eastAsia="x-none"/>
              </w:rPr>
            </w:pPr>
            <w:r w:rsidRPr="00F91C27">
              <w:rPr>
                <w:rFonts w:ascii="Times" w:eastAsia="Malgun Gothic" w:hAnsi="Times" w:cs="Times"/>
                <w:szCs w:val="20"/>
                <w:lang w:val="en-GB" w:eastAsia="ko-KR"/>
              </w:rPr>
              <w:t xml:space="preserve">At least support L1 measurement based on on-demand SSB </w:t>
            </w:r>
          </w:p>
          <w:p w14:paraId="72C2DAA2" w14:textId="77777777" w:rsidR="00F91C27" w:rsidRPr="00F91C27" w:rsidRDefault="00F91C27" w:rsidP="00F91C27">
            <w:pPr>
              <w:numPr>
                <w:ilvl w:val="2"/>
                <w:numId w:val="12"/>
              </w:numPr>
              <w:spacing w:after="160" w:line="256" w:lineRule="auto"/>
              <w:contextualSpacing/>
              <w:jc w:val="both"/>
              <w:rPr>
                <w:rFonts w:ascii="Times" w:eastAsia="Malgun Gothic" w:hAnsi="Times" w:cs="Times"/>
                <w:lang w:eastAsia="x-none"/>
              </w:rPr>
            </w:pPr>
            <w:r w:rsidRPr="00F91C27">
              <w:rPr>
                <w:rFonts w:ascii="Times" w:eastAsia="Malgun Gothic" w:hAnsi="Times" w:cs="Times"/>
                <w:szCs w:val="20"/>
                <w:lang w:val="en-GB" w:eastAsia="ko-KR"/>
              </w:rPr>
              <w:t xml:space="preserve">For L1 measurement based on on-demand SSB, periodic, semi-persistent, </w:t>
            </w:r>
            <w:r w:rsidRPr="00F91C27">
              <w:rPr>
                <w:rFonts w:ascii="Times" w:eastAsia="Malgun Gothic" w:hAnsi="Times" w:cs="Times"/>
                <w:strike/>
                <w:color w:val="FF0000"/>
                <w:szCs w:val="20"/>
                <w:lang w:val="en-GB" w:eastAsia="ko-KR"/>
              </w:rPr>
              <w:t>[</w:t>
            </w:r>
            <w:r w:rsidRPr="00F91C27">
              <w:rPr>
                <w:rFonts w:ascii="Times" w:eastAsia="Malgun Gothic" w:hAnsi="Times" w:cs="Times"/>
                <w:szCs w:val="20"/>
                <w:lang w:val="en-GB" w:eastAsia="ko-KR"/>
              </w:rPr>
              <w:t>and aperiodic</w:t>
            </w:r>
            <w:r w:rsidRPr="00F91C27">
              <w:rPr>
                <w:rFonts w:ascii="Times" w:eastAsia="Malgun Gothic" w:hAnsi="Times" w:cs="Times"/>
                <w:strike/>
                <w:color w:val="FF0000"/>
                <w:szCs w:val="20"/>
                <w:lang w:val="en-GB" w:eastAsia="ko-KR"/>
              </w:rPr>
              <w:t>]</w:t>
            </w:r>
            <w:r w:rsidRPr="00F91C27">
              <w:rPr>
                <w:rFonts w:ascii="Times" w:eastAsia="Malgun Gothic" w:hAnsi="Times" w:cs="Times"/>
                <w:szCs w:val="20"/>
                <w:lang w:val="en-GB" w:eastAsia="ko-KR"/>
              </w:rPr>
              <w:t xml:space="preserve"> L1 measurement reports based on existing CSI framework are supported.</w:t>
            </w:r>
          </w:p>
          <w:p w14:paraId="384A71C9" w14:textId="77777777" w:rsidR="00F91C27" w:rsidRPr="00F91C27" w:rsidRDefault="00F91C27" w:rsidP="00F91C27">
            <w:pPr>
              <w:numPr>
                <w:ilvl w:val="3"/>
                <w:numId w:val="12"/>
              </w:numPr>
              <w:spacing w:after="160" w:line="256" w:lineRule="auto"/>
              <w:contextualSpacing/>
              <w:jc w:val="both"/>
              <w:rPr>
                <w:rFonts w:ascii="Times" w:eastAsia="Malgun Gothic" w:hAnsi="Times" w:cs="Times"/>
                <w:lang w:eastAsia="x-none"/>
              </w:rPr>
            </w:pPr>
            <w:r w:rsidRPr="00F91C27">
              <w:rPr>
                <w:rFonts w:ascii="Times" w:eastAsia="Malgun Gothic" w:hAnsi="Times" w:cs="Times"/>
                <w:szCs w:val="20"/>
                <w:lang w:val="en-GB" w:eastAsia="ko-KR"/>
              </w:rPr>
              <w:t>FFS on potential enhancements of CSI report configuration and/or triggering/activation mechanisms for L1 measurement based on on-demand SSB</w:t>
            </w:r>
          </w:p>
          <w:p w14:paraId="1AFC0C4E" w14:textId="77777777" w:rsidR="00F91C27" w:rsidRPr="00F91C27" w:rsidRDefault="00F91C27" w:rsidP="00F91C27">
            <w:pPr>
              <w:numPr>
                <w:ilvl w:val="3"/>
                <w:numId w:val="12"/>
              </w:numPr>
              <w:spacing w:after="160" w:line="256" w:lineRule="auto"/>
              <w:contextualSpacing/>
              <w:jc w:val="both"/>
              <w:rPr>
                <w:rFonts w:ascii="Times" w:eastAsia="Malgun Gothic" w:hAnsi="Times" w:cs="Times"/>
                <w:color w:val="FF0000"/>
                <w:lang w:eastAsia="x-none"/>
              </w:rPr>
            </w:pPr>
            <w:r w:rsidRPr="00F91C27">
              <w:rPr>
                <w:rFonts w:ascii="Times" w:eastAsia="Malgun Gothic" w:hAnsi="Times" w:cs="Times"/>
                <w:color w:val="FF0000"/>
                <w:lang w:eastAsia="x-none"/>
              </w:rPr>
              <w:t>The support of LTM is a separate discussion point</w:t>
            </w:r>
          </w:p>
          <w:p w14:paraId="16DD6BA2" w14:textId="77777777" w:rsidR="00F91C27" w:rsidRPr="00F91C27" w:rsidRDefault="00F91C27" w:rsidP="00F91C27">
            <w:pPr>
              <w:rPr>
                <w:rFonts w:ascii="Times" w:eastAsia="Batang" w:hAnsi="Times" w:cs="Times"/>
                <w:b/>
                <w:bCs/>
                <w:highlight w:val="green"/>
                <w:lang w:val="en-GB" w:eastAsia="x-none"/>
              </w:rPr>
            </w:pPr>
            <w:r w:rsidRPr="00F91C27">
              <w:rPr>
                <w:rFonts w:ascii="Times" w:eastAsia="Batang" w:hAnsi="Times" w:cs="Times"/>
                <w:b/>
                <w:bCs/>
                <w:highlight w:val="green"/>
                <w:lang w:val="en-GB" w:eastAsia="x-none"/>
              </w:rPr>
              <w:t>Agreement</w:t>
            </w:r>
          </w:p>
          <w:p w14:paraId="4776F384" w14:textId="77777777" w:rsidR="00F91C27" w:rsidRPr="00F91C27" w:rsidRDefault="00F91C27" w:rsidP="00F91C27">
            <w:pPr>
              <w:spacing w:after="160" w:line="256" w:lineRule="auto"/>
              <w:contextualSpacing/>
              <w:jc w:val="both"/>
              <w:rPr>
                <w:rFonts w:eastAsia="Malgun Gothic"/>
                <w:lang w:eastAsia="x-none"/>
              </w:rPr>
            </w:pPr>
            <w:r w:rsidRPr="00F91C27">
              <w:rPr>
                <w:rFonts w:ascii="Times" w:eastAsia="Batang" w:hAnsi="Times" w:hint="eastAsia"/>
                <w:szCs w:val="20"/>
                <w:lang w:val="en-GB" w:eastAsia="ko-KR"/>
              </w:rPr>
              <w:t>For</w:t>
            </w:r>
            <w:r w:rsidRPr="00F91C27">
              <w:rPr>
                <w:rFonts w:ascii="Times" w:eastAsia="Batang" w:hAnsi="Times"/>
                <w:szCs w:val="20"/>
                <w:lang w:val="en-GB" w:eastAsia="x-none"/>
              </w:rPr>
              <w:t xml:space="preserve"> a cell supporting on-demand SSB </w:t>
            </w:r>
            <w:proofErr w:type="spellStart"/>
            <w:r w:rsidRPr="00F91C27">
              <w:rPr>
                <w:rFonts w:ascii="Times" w:eastAsia="Batang" w:hAnsi="Times"/>
                <w:szCs w:val="20"/>
                <w:lang w:val="en-GB" w:eastAsia="x-none"/>
              </w:rPr>
              <w:t>SCell</w:t>
            </w:r>
            <w:proofErr w:type="spellEnd"/>
            <w:r w:rsidRPr="00F91C27">
              <w:rPr>
                <w:rFonts w:ascii="Times" w:eastAsia="Batang" w:hAnsi="Times"/>
                <w:szCs w:val="20"/>
                <w:lang w:val="en-GB" w:eastAsia="x-none"/>
              </w:rPr>
              <w:t xml:space="preserve"> operation</w:t>
            </w:r>
            <w:r w:rsidRPr="00F91C27">
              <w:rPr>
                <w:rFonts w:ascii="Times" w:eastAsia="Batang" w:hAnsi="Times" w:hint="eastAsia"/>
                <w:szCs w:val="20"/>
                <w:lang w:val="en-GB" w:eastAsia="ko-KR"/>
              </w:rPr>
              <w:t>,</w:t>
            </w:r>
          </w:p>
          <w:p w14:paraId="3968DFFD" w14:textId="77777777" w:rsidR="00F91C27" w:rsidRPr="00F91C27" w:rsidRDefault="00F91C27" w:rsidP="00F91C27">
            <w:pPr>
              <w:numPr>
                <w:ilvl w:val="0"/>
                <w:numId w:val="12"/>
              </w:numPr>
              <w:spacing w:after="160" w:line="256" w:lineRule="auto"/>
              <w:contextualSpacing/>
              <w:jc w:val="both"/>
              <w:rPr>
                <w:rFonts w:eastAsia="Malgun Gothic"/>
                <w:lang w:eastAsia="x-none"/>
              </w:rPr>
            </w:pPr>
            <w:r w:rsidRPr="00F91C27">
              <w:rPr>
                <w:rFonts w:eastAsia="Malgun Gothic"/>
                <w:lang w:eastAsia="x-none"/>
              </w:rPr>
              <w:t xml:space="preserve">Support RRC based signaling to indicate on-demand SSB transmission on the cell at least for the case where </w:t>
            </w:r>
            <w:r w:rsidRPr="00F91C27">
              <w:rPr>
                <w:rFonts w:eastAsia="Malgun Gothic"/>
                <w:lang w:eastAsia="ko-KR"/>
              </w:rPr>
              <w:t xml:space="preserve">this RRC also configures the </w:t>
            </w:r>
            <w:proofErr w:type="spellStart"/>
            <w:r w:rsidRPr="00F91C27">
              <w:rPr>
                <w:rFonts w:eastAsia="Malgun Gothic"/>
                <w:lang w:eastAsia="ko-KR"/>
              </w:rPr>
              <w:t>SCell</w:t>
            </w:r>
            <w:proofErr w:type="spellEnd"/>
            <w:r w:rsidRPr="00F91C27">
              <w:rPr>
                <w:rFonts w:eastAsia="Malgun Gothic"/>
                <w:lang w:eastAsia="ko-KR"/>
              </w:rPr>
              <w:t xml:space="preserve">, activates the </w:t>
            </w:r>
            <w:proofErr w:type="spellStart"/>
            <w:r w:rsidRPr="00F91C27">
              <w:rPr>
                <w:rFonts w:eastAsia="Malgun Gothic"/>
                <w:lang w:eastAsia="ko-KR"/>
              </w:rPr>
              <w:t>SCell</w:t>
            </w:r>
            <w:proofErr w:type="spellEnd"/>
            <w:r w:rsidRPr="00F91C27">
              <w:rPr>
                <w:rFonts w:eastAsia="Malgun Gothic"/>
                <w:lang w:eastAsia="ko-KR"/>
              </w:rPr>
              <w:t>, and provides on-demand SSB configuration</w:t>
            </w:r>
            <w:r w:rsidRPr="00F91C27">
              <w:rPr>
                <w:rFonts w:eastAsia="Malgun Gothic"/>
                <w:lang w:eastAsia="x-none"/>
              </w:rPr>
              <w:t>.</w:t>
            </w:r>
          </w:p>
          <w:p w14:paraId="0765C4A8" w14:textId="77777777" w:rsidR="00F91C27" w:rsidRPr="00F91C27" w:rsidRDefault="00F91C27" w:rsidP="00F91C27">
            <w:pPr>
              <w:numPr>
                <w:ilvl w:val="1"/>
                <w:numId w:val="12"/>
              </w:numPr>
              <w:spacing w:after="160" w:line="256" w:lineRule="auto"/>
              <w:contextualSpacing/>
              <w:jc w:val="both"/>
              <w:rPr>
                <w:rFonts w:eastAsia="Malgun Gothic"/>
                <w:lang w:eastAsia="x-none"/>
              </w:rPr>
            </w:pPr>
            <w:r w:rsidRPr="00F91C27">
              <w:rPr>
                <w:rFonts w:eastAsia="Malgun Gothic"/>
                <w:lang w:eastAsia="ko-KR"/>
              </w:rPr>
              <w:t>FFS: Whether to support RRC based signaling for other cases.</w:t>
            </w:r>
          </w:p>
          <w:p w14:paraId="6636090A" w14:textId="77777777" w:rsidR="00F91C27" w:rsidRPr="00F91C27" w:rsidRDefault="00F91C27" w:rsidP="00F91C27">
            <w:pPr>
              <w:numPr>
                <w:ilvl w:val="0"/>
                <w:numId w:val="12"/>
              </w:numPr>
              <w:spacing w:after="160" w:line="256" w:lineRule="auto"/>
              <w:contextualSpacing/>
              <w:jc w:val="both"/>
              <w:rPr>
                <w:rFonts w:eastAsia="Malgun Gothic"/>
                <w:lang w:eastAsia="x-none"/>
              </w:rPr>
            </w:pPr>
            <w:r w:rsidRPr="00F91C27">
              <w:rPr>
                <w:rFonts w:eastAsia="Malgun Gothic"/>
                <w:lang w:eastAsia="x-none"/>
              </w:rPr>
              <w:t>Support MAC CE based signaling to indicate on-demand SSB transmission on the cell for Scenarios #2 and #2A.</w:t>
            </w:r>
          </w:p>
          <w:p w14:paraId="4205C4AF" w14:textId="77777777" w:rsidR="00F91C27" w:rsidRPr="00F91C27" w:rsidRDefault="00F91C27" w:rsidP="00F91C27">
            <w:pPr>
              <w:spacing w:after="160" w:line="256" w:lineRule="auto"/>
              <w:contextualSpacing/>
              <w:jc w:val="both"/>
              <w:rPr>
                <w:rFonts w:eastAsia="Malgun Gothic"/>
                <w:lang w:eastAsia="x-none"/>
              </w:rPr>
            </w:pPr>
            <w:r w:rsidRPr="00F91C27">
              <w:rPr>
                <w:rFonts w:eastAsia="Malgun Gothic"/>
                <w:lang w:eastAsia="x-none"/>
              </w:rPr>
              <w:t>Note: Deactivation and adaptation of on-demand SSB transmission can be separately discussed.</w:t>
            </w:r>
          </w:p>
          <w:p w14:paraId="61BD4C8A" w14:textId="77777777" w:rsidR="00F91C27" w:rsidRPr="00F91C27" w:rsidRDefault="00F91C27" w:rsidP="00F91C27">
            <w:pPr>
              <w:rPr>
                <w:rFonts w:ascii="Times" w:eastAsia="Batang" w:hAnsi="Times" w:cs="Times"/>
                <w:b/>
                <w:bCs/>
                <w:highlight w:val="green"/>
                <w:lang w:val="en-GB" w:eastAsia="x-none"/>
              </w:rPr>
            </w:pPr>
            <w:r w:rsidRPr="00F91C27">
              <w:rPr>
                <w:rFonts w:ascii="Times" w:eastAsia="Batang" w:hAnsi="Times" w:cs="Times"/>
                <w:b/>
                <w:bCs/>
                <w:highlight w:val="green"/>
                <w:lang w:val="en-GB" w:eastAsia="x-none"/>
              </w:rPr>
              <w:t>Agreement</w:t>
            </w:r>
          </w:p>
          <w:p w14:paraId="362E3B33" w14:textId="77777777" w:rsidR="00F91C27" w:rsidRPr="00F91C27" w:rsidRDefault="00F91C27" w:rsidP="00F91C27">
            <w:pPr>
              <w:spacing w:after="160" w:line="256" w:lineRule="auto"/>
              <w:contextualSpacing/>
              <w:jc w:val="both"/>
              <w:rPr>
                <w:rFonts w:eastAsia="Malgun Gothic"/>
                <w:lang w:eastAsia="x-none"/>
              </w:rPr>
            </w:pPr>
            <w:r w:rsidRPr="00F91C27">
              <w:rPr>
                <w:rFonts w:ascii="Times" w:eastAsia="Batang" w:hAnsi="Times" w:hint="eastAsia"/>
                <w:szCs w:val="20"/>
                <w:lang w:val="en-GB" w:eastAsia="ko-KR"/>
              </w:rPr>
              <w:t>For</w:t>
            </w:r>
            <w:r w:rsidRPr="00F91C27">
              <w:rPr>
                <w:rFonts w:ascii="Times" w:eastAsia="Batang" w:hAnsi="Times"/>
                <w:szCs w:val="20"/>
                <w:lang w:val="en-GB" w:eastAsia="x-none"/>
              </w:rPr>
              <w:t xml:space="preserve"> a cell supporting on-demand SSB </w:t>
            </w:r>
            <w:proofErr w:type="spellStart"/>
            <w:r w:rsidRPr="00F91C27">
              <w:rPr>
                <w:rFonts w:ascii="Times" w:eastAsia="Batang" w:hAnsi="Times"/>
                <w:szCs w:val="20"/>
                <w:lang w:val="en-GB" w:eastAsia="x-none"/>
              </w:rPr>
              <w:t>S</w:t>
            </w:r>
            <w:r w:rsidRPr="00F91C27">
              <w:rPr>
                <w:rFonts w:ascii="Times" w:eastAsia="Batang" w:hAnsi="Times" w:hint="eastAsia"/>
                <w:szCs w:val="20"/>
                <w:lang w:val="en-GB" w:eastAsia="ko-KR"/>
              </w:rPr>
              <w:t>C</w:t>
            </w:r>
            <w:r w:rsidRPr="00F91C27">
              <w:rPr>
                <w:rFonts w:ascii="Times" w:eastAsia="Batang" w:hAnsi="Times"/>
                <w:szCs w:val="20"/>
                <w:lang w:val="en-GB" w:eastAsia="x-none"/>
              </w:rPr>
              <w:t>ell</w:t>
            </w:r>
            <w:proofErr w:type="spellEnd"/>
            <w:r w:rsidRPr="00F91C27">
              <w:rPr>
                <w:rFonts w:ascii="Times" w:eastAsia="Batang" w:hAnsi="Times"/>
                <w:szCs w:val="20"/>
                <w:lang w:val="en-GB" w:eastAsia="x-none"/>
              </w:rPr>
              <w:t xml:space="preserve"> operation</w:t>
            </w:r>
            <w:r w:rsidRPr="00F91C27">
              <w:rPr>
                <w:rFonts w:ascii="Times" w:eastAsia="Batang" w:hAnsi="Times" w:hint="eastAsia"/>
                <w:szCs w:val="20"/>
                <w:lang w:val="en-GB" w:eastAsia="ko-KR"/>
              </w:rPr>
              <w:t>,</w:t>
            </w:r>
            <w:r w:rsidRPr="00F91C27">
              <w:rPr>
                <w:rFonts w:eastAsia="Malgun Gothic"/>
                <w:lang w:val="en-GB" w:eastAsia="x-none"/>
              </w:rPr>
              <w:t xml:space="preserve"> a</w:t>
            </w:r>
            <w:proofErr w:type="spellStart"/>
            <w:r w:rsidRPr="00F91C27">
              <w:rPr>
                <w:rFonts w:eastAsia="Malgun Gothic" w:hint="eastAsia"/>
                <w:lang w:eastAsia="ko-KR"/>
              </w:rPr>
              <w:t>t</w:t>
            </w:r>
            <w:proofErr w:type="spellEnd"/>
            <w:r w:rsidRPr="00F91C27">
              <w:rPr>
                <w:rFonts w:eastAsia="Malgun Gothic" w:hint="eastAsia"/>
                <w:lang w:eastAsia="ko-KR"/>
              </w:rPr>
              <w:t xml:space="preserve"> least for the following parameter(s), multiple candidate values can be configured by RRC and the applicable value can be indicated by MAC CE for on-demand SSB transmission indication for the cell.</w:t>
            </w:r>
          </w:p>
          <w:p w14:paraId="26A1F10A" w14:textId="77777777" w:rsidR="00F91C27" w:rsidRPr="00F91C27" w:rsidRDefault="00F91C27" w:rsidP="00F91C27">
            <w:pPr>
              <w:numPr>
                <w:ilvl w:val="0"/>
                <w:numId w:val="12"/>
              </w:numPr>
              <w:spacing w:after="160" w:line="256" w:lineRule="auto"/>
              <w:contextualSpacing/>
              <w:jc w:val="both"/>
              <w:rPr>
                <w:rFonts w:eastAsia="Malgun Gothic"/>
                <w:lang w:eastAsia="x-none"/>
              </w:rPr>
            </w:pPr>
            <w:r w:rsidRPr="00F91C27">
              <w:rPr>
                <w:rFonts w:eastAsia="Malgun Gothic"/>
                <w:lang w:eastAsia="x-none"/>
              </w:rPr>
              <w:t>Periodicity of the on-demand SSB</w:t>
            </w:r>
          </w:p>
          <w:p w14:paraId="2DA8DA7C" w14:textId="77777777" w:rsidR="00F91C27" w:rsidRPr="00F91C27" w:rsidRDefault="00F91C27" w:rsidP="00F91C27">
            <w:pPr>
              <w:numPr>
                <w:ilvl w:val="0"/>
                <w:numId w:val="12"/>
              </w:numPr>
              <w:spacing w:after="160" w:line="256" w:lineRule="auto"/>
              <w:contextualSpacing/>
              <w:jc w:val="both"/>
              <w:rPr>
                <w:rFonts w:eastAsia="Malgun Gothic"/>
                <w:lang w:eastAsia="x-none"/>
              </w:rPr>
            </w:pPr>
            <w:r w:rsidRPr="00F91C27">
              <w:rPr>
                <w:rFonts w:eastAsia="Malgun Gothic" w:hint="eastAsia"/>
                <w:lang w:eastAsia="ko-KR"/>
              </w:rPr>
              <w:t xml:space="preserve">FFS: </w:t>
            </w:r>
            <w:r w:rsidRPr="00F91C27">
              <w:rPr>
                <w:rFonts w:eastAsia="Malgun Gothic"/>
                <w:lang w:eastAsia="ko-KR"/>
              </w:rPr>
              <w:t>Any other relevant parameters</w:t>
            </w:r>
          </w:p>
          <w:p w14:paraId="46DDA85F" w14:textId="77777777" w:rsidR="00F91C27" w:rsidRPr="00F91C27" w:rsidRDefault="00F91C27" w:rsidP="00F91C27">
            <w:pPr>
              <w:rPr>
                <w:rFonts w:ascii="Times" w:eastAsia="Batang" w:hAnsi="Times" w:cs="Times"/>
                <w:b/>
                <w:bCs/>
                <w:highlight w:val="green"/>
                <w:lang w:val="en-GB" w:eastAsia="x-none"/>
              </w:rPr>
            </w:pPr>
            <w:r w:rsidRPr="00F91C27">
              <w:rPr>
                <w:rFonts w:ascii="Times" w:eastAsia="Batang" w:hAnsi="Times" w:cs="Times"/>
                <w:b/>
                <w:bCs/>
                <w:highlight w:val="green"/>
                <w:lang w:val="en-GB" w:eastAsia="x-none"/>
              </w:rPr>
              <w:t>Agreement</w:t>
            </w:r>
          </w:p>
          <w:p w14:paraId="40912385" w14:textId="77777777" w:rsidR="00F91C27" w:rsidRPr="00F91C27" w:rsidRDefault="00F91C27" w:rsidP="00F91C27">
            <w:pPr>
              <w:spacing w:after="160" w:line="256" w:lineRule="auto"/>
              <w:contextualSpacing/>
              <w:jc w:val="both"/>
              <w:rPr>
                <w:rFonts w:eastAsia="Malgun Gothic"/>
                <w:lang w:eastAsia="x-none"/>
              </w:rPr>
            </w:pPr>
            <w:r w:rsidRPr="00F91C27">
              <w:rPr>
                <w:rFonts w:ascii="Times" w:eastAsia="Batang" w:hAnsi="Times" w:hint="eastAsia"/>
                <w:szCs w:val="20"/>
                <w:lang w:val="en-GB" w:eastAsia="ko-KR"/>
              </w:rPr>
              <w:t>For</w:t>
            </w:r>
            <w:r w:rsidRPr="00F91C27">
              <w:rPr>
                <w:rFonts w:ascii="Times" w:eastAsia="Batang" w:hAnsi="Times"/>
                <w:szCs w:val="20"/>
                <w:lang w:val="en-GB" w:eastAsia="x-none"/>
              </w:rPr>
              <w:t xml:space="preserve"> a cell supporting on-demand SSB </w:t>
            </w:r>
            <w:proofErr w:type="spellStart"/>
            <w:r w:rsidRPr="00F91C27">
              <w:rPr>
                <w:rFonts w:ascii="Times" w:eastAsia="Batang" w:hAnsi="Times"/>
                <w:szCs w:val="20"/>
                <w:lang w:val="en-GB" w:eastAsia="x-none"/>
              </w:rPr>
              <w:t>SCell</w:t>
            </w:r>
            <w:proofErr w:type="spellEnd"/>
            <w:r w:rsidRPr="00F91C27">
              <w:rPr>
                <w:rFonts w:ascii="Times" w:eastAsia="Batang" w:hAnsi="Times"/>
                <w:szCs w:val="20"/>
                <w:lang w:val="en-GB" w:eastAsia="x-none"/>
              </w:rPr>
              <w:t xml:space="preserve"> operation</w:t>
            </w:r>
            <w:r w:rsidRPr="00F91C27">
              <w:rPr>
                <w:rFonts w:ascii="Times" w:eastAsia="Batang" w:hAnsi="Times" w:hint="eastAsia"/>
                <w:szCs w:val="20"/>
                <w:lang w:val="en-GB" w:eastAsia="ko-KR"/>
              </w:rPr>
              <w:t>,</w:t>
            </w:r>
            <w:r w:rsidRPr="00F91C27">
              <w:rPr>
                <w:rFonts w:ascii="Times" w:eastAsia="Batang" w:hAnsi="Times"/>
                <w:szCs w:val="20"/>
                <w:lang w:val="en-GB" w:eastAsia="ko-KR"/>
              </w:rPr>
              <w:t xml:space="preserve"> at least the following is supported</w:t>
            </w:r>
          </w:p>
          <w:p w14:paraId="1B0C8B72" w14:textId="77777777" w:rsidR="00F91C27" w:rsidRPr="00F91C27" w:rsidRDefault="00F91C27" w:rsidP="00F91C27">
            <w:pPr>
              <w:numPr>
                <w:ilvl w:val="0"/>
                <w:numId w:val="12"/>
              </w:numPr>
              <w:spacing w:after="160" w:line="256" w:lineRule="auto"/>
              <w:contextualSpacing/>
              <w:jc w:val="both"/>
              <w:rPr>
                <w:rFonts w:eastAsia="Malgun Gothic"/>
                <w:lang w:eastAsia="x-none"/>
              </w:rPr>
            </w:pPr>
            <w:r w:rsidRPr="00F91C27">
              <w:rPr>
                <w:rFonts w:eastAsia="Malgun Gothic" w:hint="eastAsia"/>
                <w:lang w:eastAsia="ko-KR"/>
              </w:rPr>
              <w:t>On-demand SSB on the cell is not located on synchronization raster.</w:t>
            </w:r>
          </w:p>
          <w:p w14:paraId="4B4E5DFE" w14:textId="77777777" w:rsidR="00F91C27" w:rsidRPr="00F91C27" w:rsidRDefault="00F91C27" w:rsidP="00F91C27">
            <w:pPr>
              <w:numPr>
                <w:ilvl w:val="0"/>
                <w:numId w:val="12"/>
              </w:numPr>
              <w:spacing w:after="160" w:line="256" w:lineRule="auto"/>
              <w:contextualSpacing/>
              <w:jc w:val="both"/>
              <w:rPr>
                <w:rFonts w:eastAsia="Malgun Gothic"/>
                <w:lang w:eastAsia="x-none"/>
              </w:rPr>
            </w:pPr>
            <w:r w:rsidRPr="00F91C27">
              <w:rPr>
                <w:rFonts w:eastAsia="Malgun Gothic"/>
                <w:lang w:eastAsia="ko-KR"/>
              </w:rPr>
              <w:t>O</w:t>
            </w:r>
            <w:r w:rsidRPr="00F91C27">
              <w:rPr>
                <w:rFonts w:eastAsia="Malgun Gothic" w:hint="eastAsia"/>
                <w:lang w:eastAsia="ko-KR"/>
              </w:rPr>
              <w:t xml:space="preserve">n-demand SSB on the cell is non-cell-defining SSB </w:t>
            </w:r>
          </w:p>
          <w:p w14:paraId="1878C15A" w14:textId="77777777" w:rsidR="00F91C27" w:rsidRPr="00F91C27" w:rsidRDefault="00F91C27" w:rsidP="00F91C27">
            <w:pPr>
              <w:spacing w:after="160" w:line="256" w:lineRule="auto"/>
              <w:contextualSpacing/>
              <w:jc w:val="both"/>
              <w:rPr>
                <w:rFonts w:eastAsia="Malgun Gothic"/>
                <w:lang w:eastAsia="x-none"/>
              </w:rPr>
            </w:pPr>
            <w:r w:rsidRPr="00F91C27">
              <w:rPr>
                <w:rFonts w:eastAsia="Malgun Gothic"/>
                <w:lang w:eastAsia="ko-KR"/>
              </w:rPr>
              <w:t>FFS: Additional support of OD-SSB for CD-SSB located on sync-raster</w:t>
            </w:r>
          </w:p>
          <w:p w14:paraId="34BB2EDF" w14:textId="77777777" w:rsidR="00F91C27" w:rsidRPr="00F91C27" w:rsidRDefault="00F91C27" w:rsidP="00F91C27">
            <w:pPr>
              <w:rPr>
                <w:rFonts w:ascii="Times" w:eastAsia="Batang" w:hAnsi="Times" w:cs="Times"/>
                <w:b/>
                <w:bCs/>
                <w:highlight w:val="green"/>
                <w:lang w:val="en-GB" w:eastAsia="x-none"/>
              </w:rPr>
            </w:pPr>
            <w:r w:rsidRPr="00F91C27">
              <w:rPr>
                <w:rFonts w:ascii="Times" w:eastAsia="Batang" w:hAnsi="Times" w:cs="Times"/>
                <w:b/>
                <w:bCs/>
                <w:highlight w:val="green"/>
                <w:lang w:val="en-GB" w:eastAsia="x-none"/>
              </w:rPr>
              <w:t>Agreement</w:t>
            </w:r>
          </w:p>
          <w:p w14:paraId="0C01E9C5" w14:textId="77777777" w:rsidR="00F91C27" w:rsidRPr="00F91C27" w:rsidRDefault="00F91C27" w:rsidP="00F91C27">
            <w:pPr>
              <w:spacing w:after="160" w:line="256" w:lineRule="auto"/>
              <w:contextualSpacing/>
              <w:jc w:val="both"/>
              <w:rPr>
                <w:rFonts w:ascii="Times" w:eastAsia="Malgun Gothic" w:hAnsi="Times"/>
                <w:szCs w:val="20"/>
                <w:lang w:val="en-GB" w:eastAsia="x-none"/>
              </w:rPr>
            </w:pPr>
            <w:r w:rsidRPr="00F91C27">
              <w:rPr>
                <w:rFonts w:ascii="Times" w:eastAsia="Batang" w:hAnsi="Times" w:hint="eastAsia"/>
                <w:szCs w:val="20"/>
                <w:lang w:val="en-GB" w:eastAsia="ko-KR"/>
              </w:rPr>
              <w:t>Support L3 measurement based on on-demand SSB</w:t>
            </w:r>
          </w:p>
          <w:p w14:paraId="21BD9A17" w14:textId="5DE4E0B6" w:rsidR="00F91C27" w:rsidRPr="00F91C27" w:rsidRDefault="00F91C27" w:rsidP="00F91C27">
            <w:pPr>
              <w:numPr>
                <w:ilvl w:val="0"/>
                <w:numId w:val="12"/>
              </w:numPr>
              <w:spacing w:after="160" w:line="256" w:lineRule="auto"/>
              <w:contextualSpacing/>
              <w:jc w:val="both"/>
            </w:pPr>
            <w:r w:rsidRPr="00F91C27">
              <w:rPr>
                <w:rFonts w:ascii="Times" w:eastAsia="Batang" w:hAnsi="Times" w:hint="eastAsia"/>
                <w:szCs w:val="20"/>
                <w:lang w:val="en-GB" w:eastAsia="ko-KR"/>
              </w:rPr>
              <w:lastRenderedPageBreak/>
              <w:t>Further work on L3 measurement is up to RAN2/RAN4</w:t>
            </w:r>
          </w:p>
        </w:tc>
      </w:tr>
    </w:tbl>
    <w:p w14:paraId="46B81E27" w14:textId="727BA396" w:rsidR="006B54D4" w:rsidRDefault="004635AE">
      <w:pPr>
        <w:pStyle w:val="a2"/>
        <w:spacing w:before="120"/>
        <w:rPr>
          <w:rFonts w:eastAsiaTheme="minorEastAsia"/>
          <w:lang w:val="en-GB" w:eastAsia="zh-CN"/>
        </w:rPr>
      </w:pPr>
      <w:r>
        <w:rPr>
          <w:rFonts w:eastAsia="宋体" w:hint="eastAsia"/>
          <w:lang w:val="en-GB" w:eastAsia="zh-CN"/>
        </w:rPr>
        <w:lastRenderedPageBreak/>
        <w:t xml:space="preserve">In this contribution, </w:t>
      </w:r>
      <w:bookmarkStart w:id="5" w:name="OLE_LINK5"/>
      <w:bookmarkStart w:id="6" w:name="OLE_LINK8"/>
      <w:r>
        <w:rPr>
          <w:rFonts w:eastAsia="宋体" w:hint="eastAsia"/>
          <w:lang w:val="en-GB" w:eastAsia="zh-CN"/>
        </w:rPr>
        <w:t xml:space="preserve">we will </w:t>
      </w:r>
      <w:r w:rsidR="00D85405">
        <w:rPr>
          <w:rFonts w:eastAsia="宋体" w:hint="eastAsia"/>
          <w:lang w:val="en-GB" w:eastAsia="zh-CN"/>
        </w:rPr>
        <w:t xml:space="preserve">continue to </w:t>
      </w:r>
      <w:r>
        <w:rPr>
          <w:rFonts w:eastAsia="宋体" w:hint="eastAsia"/>
          <w:lang w:val="en-GB" w:eastAsia="zh-CN"/>
        </w:rPr>
        <w:t xml:space="preserve">discuss the </w:t>
      </w:r>
      <w:r>
        <w:rPr>
          <w:rFonts w:eastAsia="宋体"/>
          <w:lang w:val="en-GB" w:eastAsia="zh-CN"/>
        </w:rPr>
        <w:t xml:space="preserve">on-demand SSB </w:t>
      </w:r>
      <w:proofErr w:type="spellStart"/>
      <w:r>
        <w:rPr>
          <w:rFonts w:eastAsia="宋体"/>
          <w:lang w:val="en-GB" w:eastAsia="zh-CN"/>
        </w:rPr>
        <w:t>SCell</w:t>
      </w:r>
      <w:proofErr w:type="spellEnd"/>
      <w:r>
        <w:rPr>
          <w:rFonts w:eastAsia="宋体"/>
          <w:lang w:val="en-GB" w:eastAsia="zh-CN"/>
        </w:rPr>
        <w:t xml:space="preserve"> operation</w:t>
      </w:r>
      <w:r>
        <w:rPr>
          <w:rFonts w:eastAsia="宋体" w:hint="eastAsia"/>
          <w:lang w:val="en-GB" w:eastAsia="zh-CN"/>
        </w:rPr>
        <w:t xml:space="preserve"> topic, our views will be given as well.</w:t>
      </w:r>
    </w:p>
    <w:bookmarkEnd w:id="5"/>
    <w:bookmarkEnd w:id="6"/>
    <w:p w14:paraId="3D371EF4" w14:textId="22AD604C" w:rsidR="006B54D4" w:rsidRDefault="004635AE" w:rsidP="00904C54">
      <w:pPr>
        <w:pStyle w:val="1"/>
        <w:tabs>
          <w:tab w:val="clear" w:pos="567"/>
          <w:tab w:val="left" w:pos="432"/>
        </w:tabs>
        <w:ind w:left="432" w:hanging="432"/>
        <w:jc w:val="both"/>
        <w:rPr>
          <w:szCs w:val="28"/>
        </w:rPr>
      </w:pPr>
      <w:r w:rsidRPr="00DC7290">
        <w:rPr>
          <w:rFonts w:hint="eastAsia"/>
          <w:szCs w:val="28"/>
        </w:rPr>
        <w:t>Discussion</w:t>
      </w:r>
    </w:p>
    <w:p w14:paraId="52E8F69F" w14:textId="1A19BE81" w:rsidR="004238CF" w:rsidRPr="00132A5A" w:rsidRDefault="001C508D" w:rsidP="00F91C27">
      <w:pPr>
        <w:pStyle w:val="30"/>
        <w:rPr>
          <w:sz w:val="28"/>
          <w:szCs w:val="44"/>
        </w:rPr>
      </w:pPr>
      <w:r w:rsidRPr="00132A5A">
        <w:rPr>
          <w:sz w:val="28"/>
          <w:szCs w:val="44"/>
        </w:rPr>
        <w:t xml:space="preserve">2.1 </w:t>
      </w:r>
      <w:r w:rsidR="00832449" w:rsidRPr="00132A5A">
        <w:rPr>
          <w:sz w:val="28"/>
          <w:szCs w:val="44"/>
        </w:rPr>
        <w:t>On-demand SSB i</w:t>
      </w:r>
      <w:r w:rsidRPr="00132A5A">
        <w:rPr>
          <w:sz w:val="28"/>
          <w:szCs w:val="44"/>
        </w:rPr>
        <w:t>nitiation and configuration</w:t>
      </w:r>
    </w:p>
    <w:p w14:paraId="4E4A0DD9" w14:textId="77777777" w:rsidR="004238CF" w:rsidRDefault="004238CF" w:rsidP="004238CF">
      <w:pPr>
        <w:pStyle w:val="a2"/>
        <w:spacing w:before="120"/>
        <w:rPr>
          <w:rFonts w:eastAsia="宋体"/>
          <w:lang w:eastAsia="zh-CN"/>
        </w:rPr>
      </w:pPr>
      <w:r>
        <w:rPr>
          <w:rFonts w:eastAsia="宋体"/>
          <w:lang w:eastAsia="zh-CN"/>
        </w:rPr>
        <w:t>RAN1 has discussed different scenarios for Case#1 (no always-on SSB) and Case#2 (with always-on SSB periodically transmitted) for on-demand SSB. If the cell applies on-demand SSB, the SSB transmission opportunities are reduced and energy consumed by SSB transmission can be saved.</w:t>
      </w:r>
    </w:p>
    <w:p w14:paraId="49B6AD16" w14:textId="40D36324" w:rsidR="00F91C27" w:rsidRDefault="004238CF" w:rsidP="004238CF">
      <w:pPr>
        <w:pStyle w:val="a2"/>
        <w:spacing w:before="120"/>
        <w:rPr>
          <w:rFonts w:eastAsia="宋体"/>
          <w:lang w:eastAsia="zh-CN"/>
        </w:rPr>
      </w:pPr>
      <w:r>
        <w:rPr>
          <w:rFonts w:eastAsia="宋体"/>
          <w:lang w:eastAsia="zh-CN"/>
        </w:rPr>
        <w:t xml:space="preserve">Considering on-demand SSB is designed for low traffic load, it’s not suitable to pre-configure on-demand SSB </w:t>
      </w:r>
      <w:proofErr w:type="spellStart"/>
      <w:r>
        <w:rPr>
          <w:rFonts w:eastAsia="宋体"/>
          <w:lang w:eastAsia="zh-CN"/>
        </w:rPr>
        <w:t>SCells</w:t>
      </w:r>
      <w:proofErr w:type="spellEnd"/>
      <w:r>
        <w:rPr>
          <w:rFonts w:eastAsia="宋体"/>
          <w:lang w:eastAsia="zh-CN"/>
        </w:rPr>
        <w:t>, as the traffic load is variable. Thus, the cells to apply on-demand SSB should not depend on OAM configuration, it would be gNB-DU or gNB-CU to decide.</w:t>
      </w:r>
      <w:r w:rsidR="001C508D">
        <w:rPr>
          <w:rFonts w:eastAsia="宋体" w:hint="eastAsia"/>
          <w:lang w:eastAsia="zh-CN"/>
        </w:rPr>
        <w:t xml:space="preserve"> </w:t>
      </w:r>
      <w:r>
        <w:rPr>
          <w:rFonts w:eastAsia="宋体"/>
          <w:lang w:eastAsia="zh-CN"/>
        </w:rPr>
        <w:t>Since SSB transmission is controlled and performed by gNB-DU, the energy used for SSB transmission is consumed by gNB-DU. Thus, the gNB-DU (instead of the gNB-CU) can be aware of energy consumed for SSB transmission. In addition, most of the energy used for base band processing are consumed by gNB-DU, so the energy efficiency of a cell can be obtained by gNB-DU. If the energy efficiency of the NES cell is low due to common signal transmission, e.g., when the user data rate is low or few UEs are connected to the cell, and the cell supports on-demand SSB operations, gNB-DU can apply on-demand SSB to the NES cell. When on-demand SSB is applied, SSB transmissions are stopped or decreased.</w:t>
      </w:r>
      <w:r w:rsidR="001C508D">
        <w:rPr>
          <w:rFonts w:eastAsia="宋体" w:hint="eastAsia"/>
          <w:lang w:eastAsia="zh-CN"/>
        </w:rPr>
        <w:t xml:space="preserve"> </w:t>
      </w:r>
      <w:r>
        <w:rPr>
          <w:rFonts w:eastAsia="宋体"/>
          <w:lang w:eastAsia="zh-CN"/>
        </w:rPr>
        <w:t xml:space="preserve">The gNB-DU can also decide to not apply on-demand SSB </w:t>
      </w:r>
      <w:r w:rsidR="002254DE">
        <w:rPr>
          <w:rFonts w:eastAsia="宋体"/>
          <w:lang w:eastAsia="zh-CN"/>
        </w:rPr>
        <w:t>due to</w:t>
      </w:r>
      <w:r w:rsidR="001C508D">
        <w:rPr>
          <w:rFonts w:eastAsia="宋体"/>
          <w:lang w:eastAsia="zh-CN"/>
        </w:rPr>
        <w:t xml:space="preserve"> </w:t>
      </w:r>
      <w:r w:rsidR="002254DE">
        <w:rPr>
          <w:rFonts w:eastAsia="宋体"/>
          <w:lang w:eastAsia="zh-CN"/>
        </w:rPr>
        <w:t>increase</w:t>
      </w:r>
      <w:r w:rsidR="001C508D">
        <w:rPr>
          <w:rFonts w:eastAsia="宋体"/>
          <w:lang w:eastAsia="zh-CN"/>
        </w:rPr>
        <w:t xml:space="preserve"> of cell load</w:t>
      </w:r>
      <w:r>
        <w:rPr>
          <w:rFonts w:eastAsia="宋体"/>
          <w:lang w:eastAsia="zh-CN"/>
        </w:rPr>
        <w:t>.</w:t>
      </w:r>
      <w:r w:rsidR="00F91C27">
        <w:rPr>
          <w:rFonts w:eastAsia="宋体" w:hint="eastAsia"/>
          <w:lang w:eastAsia="zh-CN"/>
        </w:rPr>
        <w:t xml:space="preserve"> </w:t>
      </w:r>
      <w:r w:rsidR="00832449" w:rsidRPr="00832449">
        <w:rPr>
          <w:rFonts w:eastAsia="宋体"/>
          <w:lang w:eastAsia="zh-CN"/>
        </w:rPr>
        <w:t xml:space="preserve">So, </w:t>
      </w:r>
      <w:r w:rsidRPr="00832449">
        <w:rPr>
          <w:rFonts w:eastAsia="宋体"/>
          <w:lang w:eastAsia="zh-CN"/>
        </w:rPr>
        <w:t xml:space="preserve">NES gNB-DU can </w:t>
      </w:r>
      <w:r w:rsidR="00B83BB3">
        <w:rPr>
          <w:rFonts w:eastAsia="宋体"/>
          <w:lang w:eastAsia="zh-CN"/>
        </w:rPr>
        <w:t>initiate</w:t>
      </w:r>
      <w:r w:rsidRPr="00832449">
        <w:rPr>
          <w:rFonts w:eastAsia="宋体"/>
          <w:lang w:eastAsia="zh-CN"/>
        </w:rPr>
        <w:t xml:space="preserve"> apply</w:t>
      </w:r>
      <w:r w:rsidR="00B83BB3">
        <w:rPr>
          <w:rFonts w:eastAsia="宋体"/>
          <w:lang w:eastAsia="zh-CN"/>
        </w:rPr>
        <w:t>ing</w:t>
      </w:r>
      <w:r w:rsidRPr="00832449">
        <w:rPr>
          <w:rFonts w:eastAsia="宋体"/>
          <w:lang w:eastAsia="zh-CN"/>
        </w:rPr>
        <w:t xml:space="preserve"> on-demand SSB.</w:t>
      </w:r>
    </w:p>
    <w:p w14:paraId="570F9E60" w14:textId="088F35D9" w:rsidR="004238CF" w:rsidRDefault="004238CF" w:rsidP="004238CF">
      <w:pPr>
        <w:pStyle w:val="a2"/>
        <w:spacing w:before="120"/>
        <w:rPr>
          <w:rFonts w:eastAsia="宋体"/>
          <w:lang w:eastAsia="zh-CN"/>
        </w:rPr>
      </w:pPr>
      <w:r>
        <w:rPr>
          <w:rFonts w:eastAsia="宋体"/>
          <w:lang w:eastAsia="zh-CN"/>
        </w:rPr>
        <w:t xml:space="preserve">In split architecture, gNB-DU is responsible for </w:t>
      </w:r>
      <w:proofErr w:type="spellStart"/>
      <w:r>
        <w:rPr>
          <w:rFonts w:eastAsia="宋体"/>
          <w:lang w:eastAsia="zh-CN"/>
        </w:rPr>
        <w:t>SCell</w:t>
      </w:r>
      <w:proofErr w:type="spellEnd"/>
      <w:r>
        <w:rPr>
          <w:rFonts w:eastAsia="宋体"/>
          <w:lang w:eastAsia="zh-CN"/>
        </w:rPr>
        <w:t xml:space="preserve"> configuration including configuration of SSB of the </w:t>
      </w:r>
      <w:proofErr w:type="spellStart"/>
      <w:r>
        <w:rPr>
          <w:rFonts w:eastAsia="宋体"/>
          <w:lang w:eastAsia="zh-CN"/>
        </w:rPr>
        <w:t>SCell</w:t>
      </w:r>
      <w:proofErr w:type="spellEnd"/>
      <w:r>
        <w:rPr>
          <w:rFonts w:eastAsia="宋体"/>
          <w:lang w:eastAsia="zh-CN"/>
        </w:rPr>
        <w:t xml:space="preserve"> to UE, so we assume the on-demand SSB </w:t>
      </w:r>
      <w:proofErr w:type="spellStart"/>
      <w:r>
        <w:rPr>
          <w:rFonts w:eastAsia="宋体"/>
          <w:lang w:eastAsia="zh-CN"/>
        </w:rPr>
        <w:t>SCell</w:t>
      </w:r>
      <w:proofErr w:type="spellEnd"/>
      <w:r>
        <w:rPr>
          <w:rFonts w:eastAsia="宋体"/>
          <w:lang w:eastAsia="zh-CN"/>
        </w:rPr>
        <w:t xml:space="preserve"> configuration for UE, including the configuration for on-demand SSB, should also be carried out by gNB-DU. </w:t>
      </w:r>
    </w:p>
    <w:p w14:paraId="469898BA" w14:textId="5468E49C" w:rsidR="004238CF" w:rsidRDefault="004238CF" w:rsidP="004238CF">
      <w:pPr>
        <w:pStyle w:val="a2"/>
        <w:spacing w:before="120"/>
        <w:rPr>
          <w:rFonts w:eastAsia="宋体"/>
          <w:lang w:eastAsia="zh-CN"/>
        </w:rPr>
      </w:pPr>
      <w:r>
        <w:rPr>
          <w:rFonts w:eastAsia="宋体"/>
          <w:lang w:eastAsia="zh-CN"/>
        </w:rPr>
        <w:t xml:space="preserve">Besides the on-demand SSB </w:t>
      </w:r>
      <w:proofErr w:type="spellStart"/>
      <w:r>
        <w:rPr>
          <w:rFonts w:eastAsia="宋体"/>
          <w:lang w:eastAsia="zh-CN"/>
        </w:rPr>
        <w:t>SCell</w:t>
      </w:r>
      <w:proofErr w:type="spellEnd"/>
      <w:r>
        <w:rPr>
          <w:rFonts w:eastAsia="宋体"/>
          <w:lang w:eastAsia="zh-CN"/>
        </w:rPr>
        <w:t xml:space="preserve"> configuration, the cell applying on-demand SSB should support the on-demand SSB operations which are realized by MAC-CE or DCI signaling. The MAC CE or DCI is transmitted by gNB-DU. gNB-CU has no knowledge about whether a cell supports on-demand SSB </w:t>
      </w:r>
      <w:proofErr w:type="spellStart"/>
      <w:r>
        <w:rPr>
          <w:rFonts w:eastAsia="宋体"/>
          <w:lang w:eastAsia="zh-CN"/>
        </w:rPr>
        <w:t>SCell</w:t>
      </w:r>
      <w:proofErr w:type="spellEnd"/>
      <w:r>
        <w:rPr>
          <w:rFonts w:eastAsia="宋体"/>
          <w:lang w:eastAsia="zh-CN"/>
        </w:rPr>
        <w:t xml:space="preserve"> operations or not and thus cannot know whether to configure the on-demand SSB.</w:t>
      </w:r>
      <w:r w:rsidR="001C508D">
        <w:rPr>
          <w:rFonts w:eastAsia="宋体" w:hint="eastAsia"/>
          <w:lang w:eastAsia="zh-CN"/>
        </w:rPr>
        <w:t xml:space="preserve"> </w:t>
      </w:r>
      <w:r w:rsidR="001C508D">
        <w:rPr>
          <w:rFonts w:eastAsia="宋体"/>
          <w:lang w:eastAsia="zh-CN"/>
        </w:rPr>
        <w:t xml:space="preserve">So, </w:t>
      </w:r>
      <w:r>
        <w:rPr>
          <w:rFonts w:eastAsia="宋体"/>
          <w:lang w:eastAsia="zh-CN"/>
        </w:rPr>
        <w:t xml:space="preserve">on-demand SSB </w:t>
      </w:r>
      <w:proofErr w:type="spellStart"/>
      <w:r>
        <w:rPr>
          <w:rFonts w:eastAsia="宋体"/>
          <w:lang w:eastAsia="zh-CN"/>
        </w:rPr>
        <w:t>SCell</w:t>
      </w:r>
      <w:proofErr w:type="spellEnd"/>
      <w:r>
        <w:rPr>
          <w:rFonts w:eastAsia="宋体"/>
          <w:lang w:eastAsia="zh-CN"/>
        </w:rPr>
        <w:t xml:space="preserve"> </w:t>
      </w:r>
      <w:r w:rsidR="001C508D">
        <w:rPr>
          <w:rFonts w:eastAsia="宋体"/>
          <w:lang w:eastAsia="zh-CN"/>
        </w:rPr>
        <w:t>should be configured by gNB-DU.</w:t>
      </w:r>
      <w:r>
        <w:rPr>
          <w:rFonts w:eastAsia="宋体"/>
          <w:lang w:eastAsia="zh-CN"/>
        </w:rPr>
        <w:t xml:space="preserve"> </w:t>
      </w:r>
      <w:r w:rsidR="001C508D">
        <w:rPr>
          <w:rFonts w:eastAsia="宋体"/>
          <w:lang w:eastAsia="zh-CN"/>
        </w:rPr>
        <w:t xml:space="preserve">There is </w:t>
      </w:r>
      <w:r>
        <w:rPr>
          <w:rFonts w:eastAsia="宋体"/>
          <w:lang w:eastAsia="zh-CN"/>
        </w:rPr>
        <w:t>no F1</w:t>
      </w:r>
      <w:r w:rsidR="00832449">
        <w:rPr>
          <w:rFonts w:eastAsia="宋体"/>
          <w:lang w:eastAsia="zh-CN"/>
        </w:rPr>
        <w:t>AP</w:t>
      </w:r>
      <w:r>
        <w:rPr>
          <w:rFonts w:eastAsia="宋体"/>
          <w:lang w:eastAsia="zh-CN"/>
        </w:rPr>
        <w:t xml:space="preserve"> impact.</w:t>
      </w:r>
    </w:p>
    <w:p w14:paraId="6727ECFD" w14:textId="2E9F2AB2" w:rsidR="004238CF" w:rsidRDefault="004238CF" w:rsidP="004238CF">
      <w:pPr>
        <w:pStyle w:val="a2"/>
        <w:rPr>
          <w:rFonts w:eastAsia="Arial Unicode MS"/>
          <w:szCs w:val="20"/>
          <w:lang w:eastAsia="zh-CN" w:bidi="ar"/>
        </w:rPr>
      </w:pPr>
      <w:r>
        <w:rPr>
          <w:rFonts w:eastAsia="宋体"/>
          <w:b/>
          <w:bCs/>
          <w:lang w:eastAsia="zh-CN"/>
        </w:rPr>
        <w:t xml:space="preserve">Observation </w:t>
      </w:r>
      <w:r w:rsidR="00832449">
        <w:rPr>
          <w:rFonts w:eastAsia="宋体"/>
          <w:b/>
          <w:bCs/>
          <w:lang w:eastAsia="zh-CN"/>
        </w:rPr>
        <w:t>1</w:t>
      </w:r>
      <w:r>
        <w:rPr>
          <w:rFonts w:eastAsia="宋体"/>
          <w:b/>
          <w:bCs/>
          <w:lang w:eastAsia="zh-CN"/>
        </w:rPr>
        <w:t xml:space="preserve">: </w:t>
      </w:r>
      <w:r w:rsidR="00832449">
        <w:rPr>
          <w:rFonts w:eastAsia="宋体"/>
          <w:b/>
          <w:bCs/>
          <w:lang w:eastAsia="zh-CN"/>
        </w:rPr>
        <w:t>NES gNB</w:t>
      </w:r>
      <w:r w:rsidR="00D85405">
        <w:rPr>
          <w:rFonts w:eastAsia="宋体" w:hint="eastAsia"/>
          <w:b/>
          <w:bCs/>
          <w:lang w:eastAsia="zh-CN"/>
        </w:rPr>
        <w:t>-DU</w:t>
      </w:r>
      <w:r w:rsidR="00832449">
        <w:rPr>
          <w:rFonts w:eastAsia="宋体"/>
          <w:b/>
          <w:bCs/>
          <w:lang w:eastAsia="zh-CN"/>
        </w:rPr>
        <w:t xml:space="preserve"> </w:t>
      </w:r>
      <w:r w:rsidR="002254DE">
        <w:rPr>
          <w:rFonts w:eastAsia="宋体"/>
          <w:b/>
          <w:bCs/>
          <w:lang w:eastAsia="zh-CN"/>
        </w:rPr>
        <w:t>initiates</w:t>
      </w:r>
      <w:r w:rsidR="00832449">
        <w:rPr>
          <w:rFonts w:eastAsia="宋体"/>
          <w:b/>
          <w:bCs/>
          <w:lang w:eastAsia="zh-CN"/>
        </w:rPr>
        <w:t xml:space="preserve"> on-demand SSB and </w:t>
      </w:r>
      <w:r w:rsidR="00271828">
        <w:rPr>
          <w:rFonts w:eastAsia="宋体"/>
          <w:b/>
          <w:bCs/>
          <w:lang w:eastAsia="zh-CN"/>
        </w:rPr>
        <w:t>tak</w:t>
      </w:r>
      <w:r w:rsidR="002254DE">
        <w:rPr>
          <w:rFonts w:eastAsia="宋体"/>
          <w:b/>
          <w:bCs/>
          <w:lang w:eastAsia="zh-CN"/>
        </w:rPr>
        <w:t>e</w:t>
      </w:r>
      <w:r w:rsidR="00271828">
        <w:rPr>
          <w:rFonts w:eastAsia="宋体"/>
          <w:b/>
          <w:bCs/>
          <w:lang w:eastAsia="zh-CN"/>
        </w:rPr>
        <w:t>s the role</w:t>
      </w:r>
      <w:r w:rsidR="00832449">
        <w:rPr>
          <w:rFonts w:eastAsia="宋体"/>
          <w:b/>
          <w:bCs/>
          <w:lang w:eastAsia="zh-CN"/>
        </w:rPr>
        <w:t xml:space="preserve"> of configuring </w:t>
      </w:r>
      <w:r w:rsidR="00832449">
        <w:rPr>
          <w:rFonts w:eastAsia="宋体"/>
          <w:b/>
          <w:lang w:eastAsia="zh-CN"/>
        </w:rPr>
        <w:t>on</w:t>
      </w:r>
      <w:r>
        <w:rPr>
          <w:rFonts w:eastAsia="宋体"/>
          <w:b/>
          <w:lang w:eastAsia="zh-CN"/>
        </w:rPr>
        <w:t xml:space="preserve">-demand SSB </w:t>
      </w:r>
      <w:proofErr w:type="spellStart"/>
      <w:r>
        <w:rPr>
          <w:rFonts w:eastAsia="宋体"/>
          <w:b/>
          <w:lang w:eastAsia="zh-CN"/>
        </w:rPr>
        <w:t>SCell</w:t>
      </w:r>
      <w:proofErr w:type="spellEnd"/>
      <w:r>
        <w:rPr>
          <w:rFonts w:eastAsia="宋体"/>
          <w:b/>
          <w:lang w:eastAsia="zh-CN"/>
        </w:rPr>
        <w:t>.</w:t>
      </w:r>
    </w:p>
    <w:p w14:paraId="7C277DD8" w14:textId="4FD8D38E" w:rsidR="00D0453D" w:rsidRPr="004238CF" w:rsidRDefault="00271828" w:rsidP="00F91C27">
      <w:pPr>
        <w:pStyle w:val="30"/>
        <w:rPr>
          <w:lang w:bidi="ar"/>
        </w:rPr>
      </w:pPr>
      <w:r w:rsidRPr="00132A5A">
        <w:rPr>
          <w:rFonts w:hint="eastAsia"/>
          <w:sz w:val="28"/>
          <w:szCs w:val="44"/>
          <w:lang w:bidi="ar"/>
        </w:rPr>
        <w:t>2</w:t>
      </w:r>
      <w:r w:rsidRPr="00132A5A">
        <w:rPr>
          <w:sz w:val="28"/>
          <w:szCs w:val="44"/>
          <w:lang w:bidi="ar"/>
        </w:rPr>
        <w:t>.2 Interaction over F1 interface</w:t>
      </w:r>
    </w:p>
    <w:p w14:paraId="61B58455" w14:textId="461F1E0A" w:rsidR="00D0453D" w:rsidRDefault="00DC0F26" w:rsidP="00D0453D">
      <w:pPr>
        <w:pStyle w:val="a2"/>
        <w:spacing w:before="120"/>
        <w:rPr>
          <w:rFonts w:eastAsiaTheme="minorEastAsia"/>
          <w:b/>
          <w:u w:val="single"/>
          <w:lang w:eastAsia="zh-CN"/>
        </w:rPr>
      </w:pPr>
      <w:r w:rsidRPr="00ED3C57">
        <w:rPr>
          <w:rFonts w:eastAsiaTheme="minorEastAsia"/>
          <w:b/>
          <w:sz w:val="22"/>
          <w:szCs w:val="32"/>
          <w:u w:val="single"/>
          <w:lang w:eastAsia="zh-CN"/>
        </w:rPr>
        <w:t>Whether NES gNB-CU need</w:t>
      </w:r>
      <w:r w:rsidRPr="00ED3C57">
        <w:rPr>
          <w:rFonts w:eastAsiaTheme="minorEastAsia"/>
          <w:b/>
          <w:u w:val="single"/>
          <w:lang w:eastAsia="zh-CN"/>
        </w:rPr>
        <w:t>s</w:t>
      </w:r>
      <w:r w:rsidRPr="00ED3C57">
        <w:rPr>
          <w:rFonts w:eastAsiaTheme="minorEastAsia"/>
          <w:b/>
          <w:sz w:val="21"/>
          <w:szCs w:val="28"/>
          <w:u w:val="single"/>
          <w:lang w:eastAsia="zh-CN"/>
        </w:rPr>
        <w:t xml:space="preserve"> </w:t>
      </w:r>
      <w:r w:rsidRPr="00ED3C57">
        <w:rPr>
          <w:rFonts w:eastAsiaTheme="minorEastAsia"/>
          <w:b/>
          <w:sz w:val="22"/>
          <w:szCs w:val="32"/>
          <w:u w:val="single"/>
          <w:lang w:eastAsia="zh-CN"/>
        </w:rPr>
        <w:t>to know the information of on-demand SSB</w:t>
      </w:r>
      <w:r>
        <w:rPr>
          <w:rFonts w:eastAsiaTheme="minorEastAsia"/>
          <w:b/>
          <w:u w:val="single"/>
          <w:lang w:eastAsia="zh-CN"/>
        </w:rPr>
        <w:t xml:space="preserve"> </w:t>
      </w:r>
    </w:p>
    <w:p w14:paraId="7A6F11A9" w14:textId="77777777" w:rsidR="00507281" w:rsidRPr="00507281" w:rsidRDefault="00507281" w:rsidP="00507281">
      <w:pPr>
        <w:spacing w:after="120"/>
        <w:jc w:val="both"/>
        <w:rPr>
          <w:rFonts w:eastAsiaTheme="minorEastAsia"/>
          <w:lang w:eastAsia="zh-CN"/>
        </w:rPr>
      </w:pPr>
      <w:r w:rsidRPr="00507281">
        <w:rPr>
          <w:rFonts w:eastAsia="宋体" w:hint="eastAsia"/>
          <w:lang w:val="en-GB" w:eastAsia="zh-CN"/>
        </w:rPr>
        <w:t xml:space="preserve">In the last RAN1 meeting, </w:t>
      </w:r>
      <w:r w:rsidRPr="00507281">
        <w:rPr>
          <w:rFonts w:eastAsia="宋体"/>
          <w:lang w:val="en-GB" w:eastAsia="zh-CN"/>
        </w:rPr>
        <w:t>RAN1</w:t>
      </w:r>
      <w:r w:rsidRPr="00507281">
        <w:rPr>
          <w:rFonts w:eastAsia="宋体" w:hint="eastAsia"/>
          <w:lang w:val="en-GB" w:eastAsia="zh-CN"/>
        </w:rPr>
        <w:t xml:space="preserve"> </w:t>
      </w:r>
      <w:r w:rsidRPr="00507281">
        <w:rPr>
          <w:rFonts w:eastAsia="宋体"/>
          <w:lang w:val="en-GB" w:eastAsia="zh-CN"/>
        </w:rPr>
        <w:t>have the following agreement</w:t>
      </w:r>
      <w:r w:rsidRPr="00507281">
        <w:rPr>
          <w:rFonts w:eastAsia="宋体" w:hint="eastAsia"/>
          <w:lang w:val="en-GB" w:eastAsia="zh-CN"/>
        </w:rPr>
        <w:t xml:space="preserve"> about </w:t>
      </w:r>
      <w:r w:rsidRPr="00507281">
        <w:rPr>
          <w:rFonts w:eastAsia="宋体"/>
          <w:lang w:val="en-GB" w:eastAsia="zh-CN"/>
        </w:rPr>
        <w:t>whether on-demand SSB operation applies to CD-SSB or NCD-SSB:</w:t>
      </w:r>
    </w:p>
    <w:tbl>
      <w:tblPr>
        <w:tblStyle w:val="53"/>
        <w:tblW w:w="0" w:type="auto"/>
        <w:jc w:val="center"/>
        <w:tblLook w:val="04A0" w:firstRow="1" w:lastRow="0" w:firstColumn="1" w:lastColumn="0" w:noHBand="0" w:noVBand="1"/>
      </w:tblPr>
      <w:tblGrid>
        <w:gridCol w:w="9286"/>
      </w:tblGrid>
      <w:tr w:rsidR="00507281" w:rsidRPr="00507281" w14:paraId="2F0B5C9F" w14:textId="77777777" w:rsidTr="00507281">
        <w:trPr>
          <w:jc w:val="center"/>
        </w:trPr>
        <w:tc>
          <w:tcPr>
            <w:tcW w:w="9286" w:type="dxa"/>
          </w:tcPr>
          <w:p w14:paraId="12057224" w14:textId="77777777" w:rsidR="00507281" w:rsidRPr="00507281" w:rsidRDefault="00507281" w:rsidP="00507281">
            <w:pPr>
              <w:rPr>
                <w:lang w:eastAsia="x-none"/>
              </w:rPr>
            </w:pPr>
            <w:r w:rsidRPr="00507281">
              <w:rPr>
                <w:highlight w:val="green"/>
                <w:lang w:eastAsia="x-none"/>
              </w:rPr>
              <w:t>Agreement</w:t>
            </w:r>
          </w:p>
          <w:p w14:paraId="75F88F24" w14:textId="77777777" w:rsidR="00507281" w:rsidRPr="00507281" w:rsidRDefault="00507281" w:rsidP="00507281">
            <w:pPr>
              <w:spacing w:after="160" w:line="256" w:lineRule="auto"/>
              <w:contextualSpacing/>
              <w:jc w:val="both"/>
              <w:rPr>
                <w:rFonts w:eastAsia="Malgun Gothic"/>
                <w:lang w:eastAsia="x-none"/>
              </w:rPr>
            </w:pPr>
            <w:r w:rsidRPr="00507281">
              <w:rPr>
                <w:szCs w:val="20"/>
                <w:lang w:eastAsia="ko-KR"/>
              </w:rPr>
              <w:t>For</w:t>
            </w:r>
            <w:r w:rsidRPr="00507281">
              <w:rPr>
                <w:szCs w:val="20"/>
                <w:lang w:eastAsia="x-none"/>
              </w:rPr>
              <w:t xml:space="preserve"> a cell supporting on-demand SSB </w:t>
            </w:r>
            <w:proofErr w:type="spellStart"/>
            <w:r w:rsidRPr="00507281">
              <w:rPr>
                <w:szCs w:val="20"/>
                <w:lang w:eastAsia="x-none"/>
              </w:rPr>
              <w:t>SCell</w:t>
            </w:r>
            <w:proofErr w:type="spellEnd"/>
            <w:r w:rsidRPr="00507281">
              <w:rPr>
                <w:szCs w:val="20"/>
                <w:lang w:eastAsia="x-none"/>
              </w:rPr>
              <w:t xml:space="preserve"> operation</w:t>
            </w:r>
            <w:r w:rsidRPr="00507281">
              <w:rPr>
                <w:szCs w:val="20"/>
                <w:lang w:eastAsia="ko-KR"/>
              </w:rPr>
              <w:t>, at least the following is supported.</w:t>
            </w:r>
          </w:p>
          <w:p w14:paraId="5B983D88" w14:textId="77777777" w:rsidR="00507281" w:rsidRPr="00507281" w:rsidRDefault="00507281" w:rsidP="00507281">
            <w:pPr>
              <w:numPr>
                <w:ilvl w:val="0"/>
                <w:numId w:val="12"/>
              </w:numPr>
              <w:spacing w:after="160" w:line="256" w:lineRule="auto"/>
              <w:contextualSpacing/>
              <w:jc w:val="both"/>
              <w:rPr>
                <w:rFonts w:eastAsia="Malgun Gothic"/>
                <w:lang w:eastAsia="x-none"/>
              </w:rPr>
            </w:pPr>
            <w:r w:rsidRPr="00507281">
              <w:rPr>
                <w:rFonts w:eastAsia="Malgun Gothic"/>
                <w:lang w:eastAsia="ko-KR"/>
              </w:rPr>
              <w:t>On-demand SSB on</w:t>
            </w:r>
            <w:r w:rsidRPr="00507281">
              <w:rPr>
                <w:rFonts w:eastAsia="宋体"/>
                <w:lang w:val="en-GB" w:eastAsia="zh-CN"/>
              </w:rPr>
              <w:t xml:space="preserve"> CD-SSB or NCD-SSB</w:t>
            </w:r>
            <w:r w:rsidRPr="00507281">
              <w:rPr>
                <w:rFonts w:eastAsia="Malgun Gothic"/>
                <w:lang w:eastAsia="ko-KR"/>
              </w:rPr>
              <w:t xml:space="preserve"> the cell is not located on synchronization raster.</w:t>
            </w:r>
          </w:p>
          <w:p w14:paraId="7A7D61FF" w14:textId="77777777" w:rsidR="00507281" w:rsidRPr="00507281" w:rsidRDefault="00507281" w:rsidP="00507281">
            <w:pPr>
              <w:numPr>
                <w:ilvl w:val="0"/>
                <w:numId w:val="12"/>
              </w:numPr>
              <w:spacing w:after="160" w:line="256" w:lineRule="auto"/>
              <w:contextualSpacing/>
              <w:jc w:val="both"/>
              <w:rPr>
                <w:rFonts w:eastAsia="Malgun Gothic"/>
                <w:lang w:eastAsia="x-none"/>
              </w:rPr>
            </w:pPr>
            <w:r w:rsidRPr="00507281">
              <w:rPr>
                <w:rFonts w:eastAsia="Malgun Gothic"/>
                <w:lang w:eastAsia="ko-KR"/>
              </w:rPr>
              <w:t>On-demand SSB on the cell is non-cell-defining SSB.</w:t>
            </w:r>
          </w:p>
          <w:p w14:paraId="37255A70" w14:textId="77777777" w:rsidR="00507281" w:rsidRPr="00507281" w:rsidRDefault="00507281" w:rsidP="00507281">
            <w:pPr>
              <w:spacing w:after="160" w:line="256" w:lineRule="auto"/>
              <w:contextualSpacing/>
              <w:jc w:val="both"/>
              <w:rPr>
                <w:rFonts w:eastAsiaTheme="minorEastAsia"/>
                <w:lang w:eastAsia="zh-CN"/>
              </w:rPr>
            </w:pPr>
            <w:r w:rsidRPr="00507281">
              <w:rPr>
                <w:rFonts w:eastAsia="Malgun Gothic"/>
                <w:lang w:eastAsia="ko-KR"/>
              </w:rPr>
              <w:t>FFS: Additional support of OD-SSB for CD-SSB located on sync-raster.</w:t>
            </w:r>
          </w:p>
        </w:tc>
      </w:tr>
    </w:tbl>
    <w:p w14:paraId="1ADFD9AB" w14:textId="70A6C778" w:rsidR="00CB45C1" w:rsidRDefault="00507281" w:rsidP="00310C03">
      <w:pPr>
        <w:pStyle w:val="a2"/>
        <w:spacing w:before="120"/>
        <w:rPr>
          <w:rFonts w:eastAsia="Arial Unicode MS"/>
          <w:szCs w:val="20"/>
          <w:lang w:eastAsia="zh-CN" w:bidi="ar"/>
        </w:rPr>
      </w:pPr>
      <w:r>
        <w:rPr>
          <w:rFonts w:eastAsia="Arial Unicode MS" w:hint="eastAsia"/>
          <w:szCs w:val="20"/>
          <w:lang w:eastAsia="zh-CN" w:bidi="ar"/>
        </w:rPr>
        <w:t>RAN1 has agreed that o</w:t>
      </w:r>
      <w:r w:rsidRPr="00507281">
        <w:rPr>
          <w:rFonts w:eastAsia="Arial Unicode MS"/>
          <w:szCs w:val="20"/>
          <w:lang w:eastAsia="zh-CN" w:bidi="ar"/>
        </w:rPr>
        <w:t xml:space="preserve">n-demand SSB on the cell is </w:t>
      </w:r>
      <w:r w:rsidR="001C7DF5">
        <w:rPr>
          <w:rFonts w:eastAsia="Arial Unicode MS"/>
          <w:szCs w:val="20"/>
          <w:lang w:eastAsia="zh-CN" w:bidi="ar"/>
        </w:rPr>
        <w:t>NCD-</w:t>
      </w:r>
      <w:r w:rsidRPr="00507281">
        <w:rPr>
          <w:rFonts w:eastAsia="Arial Unicode MS"/>
          <w:szCs w:val="20"/>
          <w:lang w:eastAsia="zh-CN" w:bidi="ar"/>
        </w:rPr>
        <w:t>SSB</w:t>
      </w:r>
      <w:r w:rsidR="00310C03">
        <w:rPr>
          <w:rFonts w:eastAsia="Arial Unicode MS" w:hint="eastAsia"/>
          <w:szCs w:val="20"/>
          <w:lang w:eastAsia="zh-CN" w:bidi="ar"/>
        </w:rPr>
        <w:t xml:space="preserve"> and the a</w:t>
      </w:r>
      <w:r w:rsidR="00310C03" w:rsidRPr="00310C03">
        <w:rPr>
          <w:rFonts w:eastAsia="Arial Unicode MS"/>
          <w:szCs w:val="20"/>
          <w:lang w:eastAsia="zh-CN" w:bidi="ar"/>
        </w:rPr>
        <w:t xml:space="preserve">dditional support of </w:t>
      </w:r>
      <w:r w:rsidR="001C7DF5">
        <w:rPr>
          <w:rFonts w:eastAsia="Arial Unicode MS"/>
          <w:szCs w:val="20"/>
          <w:lang w:eastAsia="zh-CN" w:bidi="ar"/>
        </w:rPr>
        <w:t>on</w:t>
      </w:r>
      <w:r w:rsidR="00310C03" w:rsidRPr="00310C03">
        <w:rPr>
          <w:rFonts w:eastAsia="Arial Unicode MS"/>
          <w:szCs w:val="20"/>
          <w:lang w:eastAsia="zh-CN" w:bidi="ar"/>
        </w:rPr>
        <w:t>-</w:t>
      </w:r>
      <w:r w:rsidR="001C7DF5">
        <w:rPr>
          <w:rFonts w:eastAsia="Arial Unicode MS"/>
          <w:szCs w:val="20"/>
          <w:lang w:eastAsia="zh-CN" w:bidi="ar"/>
        </w:rPr>
        <w:t xml:space="preserve">demand </w:t>
      </w:r>
      <w:r w:rsidR="00310C03" w:rsidRPr="00310C03">
        <w:rPr>
          <w:rFonts w:eastAsia="Arial Unicode MS"/>
          <w:szCs w:val="20"/>
          <w:lang w:eastAsia="zh-CN" w:bidi="ar"/>
        </w:rPr>
        <w:t>SSB for CD-SSB located on sync-raster</w:t>
      </w:r>
      <w:r w:rsidR="00310C03">
        <w:rPr>
          <w:rFonts w:eastAsia="Arial Unicode MS" w:hint="eastAsia"/>
          <w:szCs w:val="20"/>
          <w:lang w:eastAsia="zh-CN" w:bidi="ar"/>
        </w:rPr>
        <w:t xml:space="preserve"> is FFS</w:t>
      </w:r>
      <w:r w:rsidRPr="00507281">
        <w:rPr>
          <w:rFonts w:eastAsia="Arial Unicode MS"/>
          <w:szCs w:val="20"/>
          <w:lang w:eastAsia="zh-CN" w:bidi="ar"/>
        </w:rPr>
        <w:t>.</w:t>
      </w:r>
      <w:r w:rsidR="00310C03">
        <w:rPr>
          <w:rFonts w:eastAsia="Arial Unicode MS" w:hint="eastAsia"/>
          <w:szCs w:val="20"/>
          <w:lang w:eastAsia="zh-CN" w:bidi="ar"/>
        </w:rPr>
        <w:t xml:space="preserve"> </w:t>
      </w:r>
    </w:p>
    <w:p w14:paraId="12EBAEE3" w14:textId="119B4368" w:rsidR="00CB45C1" w:rsidRDefault="00E051F2" w:rsidP="00310C03">
      <w:pPr>
        <w:pStyle w:val="a2"/>
        <w:spacing w:before="120"/>
        <w:rPr>
          <w:rFonts w:eastAsia="Arial Unicode MS"/>
          <w:szCs w:val="20"/>
          <w:lang w:eastAsia="zh-CN" w:bidi="ar"/>
        </w:rPr>
      </w:pPr>
      <w:r>
        <w:rPr>
          <w:rFonts w:eastAsia="Arial Unicode MS"/>
          <w:szCs w:val="20"/>
          <w:lang w:eastAsia="zh-CN" w:bidi="ar"/>
        </w:rPr>
        <w:t>As</w:t>
      </w:r>
      <w:r>
        <w:rPr>
          <w:rFonts w:eastAsia="Arial Unicode MS" w:hint="eastAsia"/>
          <w:szCs w:val="20"/>
          <w:lang w:eastAsia="zh-CN" w:bidi="ar"/>
        </w:rPr>
        <w:t xml:space="preserve"> </w:t>
      </w:r>
      <w:r w:rsidR="00F94F5E">
        <w:rPr>
          <w:rFonts w:eastAsia="Arial Unicode MS"/>
          <w:szCs w:val="20"/>
          <w:lang w:eastAsia="zh-CN" w:bidi="ar"/>
        </w:rPr>
        <w:t xml:space="preserve">CD-SSB is required for </w:t>
      </w:r>
      <w:r w:rsidR="001F3EDF">
        <w:rPr>
          <w:rFonts w:eastAsia="Arial Unicode MS"/>
          <w:szCs w:val="20"/>
          <w:lang w:eastAsia="zh-CN" w:bidi="ar"/>
        </w:rPr>
        <w:t xml:space="preserve">configuring </w:t>
      </w:r>
      <w:proofErr w:type="spellStart"/>
      <w:r w:rsidR="00F94F5E">
        <w:rPr>
          <w:rFonts w:eastAsia="Arial Unicode MS"/>
          <w:szCs w:val="20"/>
          <w:lang w:eastAsia="zh-CN" w:bidi="ar"/>
        </w:rPr>
        <w:t>PCell</w:t>
      </w:r>
      <w:proofErr w:type="spellEnd"/>
      <w:r w:rsidR="00F94F5E">
        <w:rPr>
          <w:rFonts w:eastAsia="Arial Unicode MS"/>
          <w:szCs w:val="20"/>
          <w:lang w:eastAsia="zh-CN" w:bidi="ar"/>
        </w:rPr>
        <w:t>/</w:t>
      </w:r>
      <w:proofErr w:type="spellStart"/>
      <w:r w:rsidR="00F94F5E">
        <w:rPr>
          <w:rFonts w:eastAsia="Arial Unicode MS"/>
          <w:szCs w:val="20"/>
          <w:lang w:eastAsia="zh-CN" w:bidi="ar"/>
        </w:rPr>
        <w:t>PSCell</w:t>
      </w:r>
      <w:proofErr w:type="spellEnd"/>
      <w:r w:rsidR="00F94F5E">
        <w:rPr>
          <w:rFonts w:eastAsia="Arial Unicode MS"/>
          <w:szCs w:val="20"/>
          <w:lang w:eastAsia="zh-CN" w:bidi="ar"/>
        </w:rPr>
        <w:t xml:space="preserve"> and </w:t>
      </w:r>
      <w:r>
        <w:rPr>
          <w:rFonts w:eastAsia="Arial Unicode MS"/>
          <w:szCs w:val="20"/>
          <w:lang w:eastAsia="zh-CN" w:bidi="ar"/>
        </w:rPr>
        <w:t xml:space="preserve">on-demand SSB is not supported by </w:t>
      </w:r>
      <w:proofErr w:type="spellStart"/>
      <w:r>
        <w:rPr>
          <w:rFonts w:eastAsia="Arial Unicode MS"/>
          <w:szCs w:val="20"/>
          <w:lang w:eastAsia="zh-CN" w:bidi="ar"/>
        </w:rPr>
        <w:t>PCell</w:t>
      </w:r>
      <w:proofErr w:type="spellEnd"/>
      <w:r>
        <w:rPr>
          <w:rFonts w:eastAsia="Arial Unicode MS"/>
          <w:szCs w:val="20"/>
          <w:lang w:eastAsia="zh-CN" w:bidi="ar"/>
        </w:rPr>
        <w:t>/</w:t>
      </w:r>
      <w:proofErr w:type="spellStart"/>
      <w:r>
        <w:rPr>
          <w:rFonts w:eastAsia="Arial Unicode MS"/>
          <w:szCs w:val="20"/>
          <w:lang w:eastAsia="zh-CN" w:bidi="ar"/>
        </w:rPr>
        <w:t>PSCell</w:t>
      </w:r>
      <w:proofErr w:type="spellEnd"/>
      <w:r>
        <w:rPr>
          <w:rFonts w:eastAsia="Arial Unicode MS"/>
          <w:szCs w:val="20"/>
          <w:lang w:eastAsia="zh-CN" w:bidi="ar"/>
        </w:rPr>
        <w:t xml:space="preserve"> operation</w:t>
      </w:r>
      <w:r w:rsidR="00F94F5E">
        <w:rPr>
          <w:rFonts w:eastAsia="Arial Unicode MS"/>
          <w:szCs w:val="20"/>
          <w:lang w:eastAsia="zh-CN" w:bidi="ar"/>
        </w:rPr>
        <w:t>,</w:t>
      </w:r>
      <w:r>
        <w:rPr>
          <w:rFonts w:eastAsia="Arial Unicode MS"/>
          <w:szCs w:val="20"/>
          <w:lang w:eastAsia="zh-CN" w:bidi="ar"/>
        </w:rPr>
        <w:t xml:space="preserve"> if </w:t>
      </w:r>
      <w:r w:rsidR="008D2F2B">
        <w:rPr>
          <w:rFonts w:eastAsia="Arial Unicode MS"/>
          <w:szCs w:val="20"/>
          <w:lang w:eastAsia="zh-CN" w:bidi="ar"/>
        </w:rPr>
        <w:t xml:space="preserve">CD-SSB applies </w:t>
      </w:r>
      <w:r w:rsidR="00D2723B" w:rsidRPr="00310C03">
        <w:rPr>
          <w:rFonts w:eastAsia="Arial Unicode MS"/>
          <w:szCs w:val="20"/>
          <w:lang w:eastAsia="zh-CN" w:bidi="ar"/>
        </w:rPr>
        <w:t>on-demand SSB on the cell</w:t>
      </w:r>
      <w:r w:rsidR="00D2723B">
        <w:rPr>
          <w:rFonts w:eastAsia="Arial Unicode MS" w:hint="eastAsia"/>
          <w:szCs w:val="20"/>
          <w:lang w:eastAsia="zh-CN" w:bidi="ar"/>
        </w:rPr>
        <w:t xml:space="preserve">, </w:t>
      </w:r>
      <w:r w:rsidR="00D2723B" w:rsidRPr="00D2723B">
        <w:rPr>
          <w:rFonts w:eastAsia="Arial Unicode MS"/>
          <w:szCs w:val="20"/>
          <w:lang w:eastAsia="zh-CN" w:bidi="ar"/>
        </w:rPr>
        <w:t xml:space="preserve">the cell </w:t>
      </w:r>
      <w:r w:rsidR="00B009A9">
        <w:rPr>
          <w:rFonts w:eastAsia="Arial Unicode MS"/>
          <w:szCs w:val="20"/>
          <w:lang w:eastAsia="zh-CN" w:bidi="ar"/>
        </w:rPr>
        <w:t>is not suitable to</w:t>
      </w:r>
      <w:r w:rsidR="00D2723B" w:rsidRPr="00D2723B">
        <w:rPr>
          <w:rFonts w:eastAsia="Arial Unicode MS"/>
          <w:szCs w:val="20"/>
          <w:lang w:eastAsia="zh-CN" w:bidi="ar"/>
        </w:rPr>
        <w:t xml:space="preserve"> be used as </w:t>
      </w:r>
      <w:proofErr w:type="spellStart"/>
      <w:r w:rsidR="00D2723B" w:rsidRPr="00D2723B">
        <w:rPr>
          <w:rFonts w:eastAsia="Arial Unicode MS"/>
          <w:szCs w:val="20"/>
          <w:lang w:eastAsia="zh-CN" w:bidi="ar"/>
        </w:rPr>
        <w:t>PCell</w:t>
      </w:r>
      <w:proofErr w:type="spellEnd"/>
      <w:r w:rsidR="00D2723B" w:rsidRPr="00D2723B">
        <w:rPr>
          <w:rFonts w:eastAsia="Arial Unicode MS"/>
          <w:szCs w:val="20"/>
          <w:lang w:eastAsia="zh-CN" w:bidi="ar"/>
        </w:rPr>
        <w:t>/</w:t>
      </w:r>
      <w:proofErr w:type="spellStart"/>
      <w:r w:rsidR="00D2723B" w:rsidRPr="00D2723B">
        <w:rPr>
          <w:rFonts w:eastAsia="Arial Unicode MS"/>
          <w:szCs w:val="20"/>
          <w:lang w:eastAsia="zh-CN" w:bidi="ar"/>
        </w:rPr>
        <w:t>PSCell</w:t>
      </w:r>
      <w:proofErr w:type="spellEnd"/>
      <w:r>
        <w:rPr>
          <w:rFonts w:eastAsia="Arial Unicode MS"/>
          <w:szCs w:val="20"/>
          <w:lang w:eastAsia="zh-CN" w:bidi="ar"/>
        </w:rPr>
        <w:t>.</w:t>
      </w:r>
      <w:r w:rsidR="002254DE">
        <w:rPr>
          <w:rFonts w:eastAsia="Arial Unicode MS"/>
          <w:szCs w:val="20"/>
          <w:lang w:eastAsia="zh-CN" w:bidi="ar"/>
        </w:rPr>
        <w:t xml:space="preserve"> The gNB-CU should know that information and prevent to configure such kind of cells as </w:t>
      </w:r>
      <w:proofErr w:type="spellStart"/>
      <w:r w:rsidR="002254DE">
        <w:rPr>
          <w:rFonts w:eastAsia="Arial Unicode MS"/>
          <w:szCs w:val="20"/>
          <w:lang w:eastAsia="zh-CN" w:bidi="ar"/>
        </w:rPr>
        <w:t>SpCell</w:t>
      </w:r>
      <w:proofErr w:type="spellEnd"/>
      <w:r w:rsidR="002254DE">
        <w:rPr>
          <w:rFonts w:eastAsia="Arial Unicode MS"/>
          <w:szCs w:val="20"/>
          <w:lang w:eastAsia="zh-CN" w:bidi="ar"/>
        </w:rPr>
        <w:t xml:space="preserve"> to UEs</w:t>
      </w:r>
      <w:r w:rsidR="00F91C27">
        <w:rPr>
          <w:rFonts w:eastAsia="Arial Unicode MS" w:hint="eastAsia"/>
          <w:szCs w:val="20"/>
          <w:lang w:eastAsia="zh-CN" w:bidi="ar"/>
        </w:rPr>
        <w:t xml:space="preserve">. </w:t>
      </w:r>
      <w:r>
        <w:rPr>
          <w:rFonts w:eastAsia="Arial Unicode MS"/>
          <w:szCs w:val="20"/>
          <w:lang w:eastAsia="zh-CN" w:bidi="ar"/>
        </w:rPr>
        <w:t>Further</w:t>
      </w:r>
      <w:r w:rsidR="00B946EC">
        <w:rPr>
          <w:rFonts w:eastAsia="Arial Unicode MS"/>
          <w:szCs w:val="20"/>
          <w:lang w:eastAsia="zh-CN" w:bidi="ar"/>
        </w:rPr>
        <w:t>more</w:t>
      </w:r>
      <w:r>
        <w:rPr>
          <w:rFonts w:eastAsia="Arial Unicode MS"/>
          <w:szCs w:val="20"/>
          <w:lang w:eastAsia="zh-CN" w:bidi="ar"/>
        </w:rPr>
        <w:t xml:space="preserve">, </w:t>
      </w:r>
      <w:r w:rsidR="00D2723B" w:rsidRPr="00D2723B">
        <w:rPr>
          <w:rFonts w:eastAsia="Arial Unicode MS"/>
          <w:szCs w:val="20"/>
          <w:lang w:eastAsia="zh-CN" w:bidi="ar"/>
        </w:rPr>
        <w:t xml:space="preserve">UE </w:t>
      </w:r>
      <w:r w:rsidR="007177A4">
        <w:rPr>
          <w:rFonts w:eastAsia="Arial Unicode MS"/>
          <w:szCs w:val="20"/>
          <w:lang w:eastAsia="zh-CN" w:bidi="ar"/>
        </w:rPr>
        <w:t>will</w:t>
      </w:r>
      <w:r w:rsidR="00B009A9">
        <w:rPr>
          <w:rFonts w:eastAsia="Arial Unicode MS"/>
          <w:szCs w:val="20"/>
          <w:lang w:eastAsia="zh-CN" w:bidi="ar"/>
        </w:rPr>
        <w:t xml:space="preserve"> not be able to</w:t>
      </w:r>
      <w:r w:rsidR="00D2723B" w:rsidRPr="00D2723B">
        <w:rPr>
          <w:rFonts w:eastAsia="Arial Unicode MS"/>
          <w:szCs w:val="20"/>
          <w:lang w:eastAsia="zh-CN" w:bidi="ar"/>
        </w:rPr>
        <w:t xml:space="preserve"> camp on the cell</w:t>
      </w:r>
      <w:r w:rsidR="001F3EDF">
        <w:rPr>
          <w:rFonts w:eastAsia="Arial Unicode MS"/>
          <w:szCs w:val="20"/>
          <w:lang w:eastAsia="zh-CN" w:bidi="ar"/>
        </w:rPr>
        <w:t xml:space="preserve">, </w:t>
      </w:r>
      <w:r w:rsidR="002254DE">
        <w:rPr>
          <w:rFonts w:eastAsia="Arial Unicode MS"/>
          <w:szCs w:val="20"/>
          <w:lang w:eastAsia="zh-CN" w:bidi="ar"/>
        </w:rPr>
        <w:t xml:space="preserve">and therefore </w:t>
      </w:r>
      <w:r w:rsidR="007177A4">
        <w:rPr>
          <w:rFonts w:eastAsia="Arial Unicode MS"/>
          <w:szCs w:val="20"/>
          <w:lang w:eastAsia="zh-CN" w:bidi="ar"/>
        </w:rPr>
        <w:t xml:space="preserve">the network </w:t>
      </w:r>
      <w:r w:rsidR="001910EE">
        <w:rPr>
          <w:rFonts w:eastAsia="Arial Unicode MS"/>
          <w:szCs w:val="20"/>
          <w:lang w:eastAsia="zh-CN" w:bidi="ar"/>
        </w:rPr>
        <w:t>coverage</w:t>
      </w:r>
      <w:r w:rsidR="007177A4">
        <w:rPr>
          <w:rFonts w:eastAsia="Arial Unicode MS"/>
          <w:szCs w:val="20"/>
          <w:lang w:eastAsia="zh-CN" w:bidi="ar"/>
        </w:rPr>
        <w:t xml:space="preserve"> is </w:t>
      </w:r>
      <w:r w:rsidR="00DC0F26">
        <w:rPr>
          <w:rFonts w:eastAsia="Arial Unicode MS"/>
          <w:szCs w:val="20"/>
          <w:lang w:eastAsia="zh-CN" w:bidi="ar"/>
        </w:rPr>
        <w:t xml:space="preserve">changed due to </w:t>
      </w:r>
      <w:r w:rsidR="00B83BB3">
        <w:rPr>
          <w:rFonts w:eastAsia="Arial Unicode MS"/>
          <w:szCs w:val="20"/>
          <w:lang w:eastAsia="zh-CN" w:bidi="ar"/>
        </w:rPr>
        <w:t xml:space="preserve">the NES cell </w:t>
      </w:r>
      <w:r w:rsidR="00DC0F26">
        <w:rPr>
          <w:rFonts w:eastAsia="Arial Unicode MS"/>
          <w:szCs w:val="20"/>
          <w:lang w:eastAsia="zh-CN" w:bidi="ar"/>
        </w:rPr>
        <w:t>applying on-demand SSB to CD-SSB</w:t>
      </w:r>
      <w:r w:rsidR="001F3EDF">
        <w:rPr>
          <w:rFonts w:eastAsia="Arial Unicode MS"/>
          <w:szCs w:val="20"/>
          <w:lang w:eastAsia="zh-CN" w:bidi="ar"/>
        </w:rPr>
        <w:t>.</w:t>
      </w:r>
      <w:r w:rsidR="007177A4">
        <w:rPr>
          <w:rFonts w:eastAsia="Arial Unicode MS"/>
          <w:szCs w:val="20"/>
          <w:lang w:eastAsia="zh-CN" w:bidi="ar"/>
        </w:rPr>
        <w:t xml:space="preserve"> </w:t>
      </w:r>
      <w:r w:rsidR="00F91C27">
        <w:rPr>
          <w:rFonts w:eastAsia="Arial Unicode MS"/>
          <w:szCs w:val="20"/>
          <w:lang w:eastAsia="zh-CN" w:bidi="ar"/>
        </w:rPr>
        <w:t>So</w:t>
      </w:r>
      <w:r w:rsidR="00F91C27">
        <w:rPr>
          <w:rFonts w:eastAsia="Arial Unicode MS" w:hint="eastAsia"/>
          <w:szCs w:val="20"/>
          <w:lang w:eastAsia="zh-CN" w:bidi="ar"/>
        </w:rPr>
        <w:t xml:space="preserve"> </w:t>
      </w:r>
      <w:r w:rsidR="00D2723B" w:rsidRPr="00D2723B">
        <w:rPr>
          <w:rFonts w:eastAsia="Arial Unicode MS"/>
          <w:szCs w:val="20"/>
          <w:lang w:eastAsia="zh-CN" w:bidi="ar"/>
        </w:rPr>
        <w:t xml:space="preserve">gNB-CU </w:t>
      </w:r>
      <w:r w:rsidR="00F94F5E">
        <w:rPr>
          <w:rFonts w:eastAsia="Arial Unicode MS"/>
          <w:szCs w:val="20"/>
          <w:lang w:eastAsia="zh-CN" w:bidi="ar"/>
        </w:rPr>
        <w:t xml:space="preserve">should know </w:t>
      </w:r>
      <w:r w:rsidR="00972014">
        <w:rPr>
          <w:rFonts w:eastAsia="Arial Unicode MS"/>
          <w:szCs w:val="20"/>
          <w:lang w:eastAsia="zh-CN" w:bidi="ar"/>
        </w:rPr>
        <w:t>that</w:t>
      </w:r>
      <w:r w:rsidR="00DC0F26" w:rsidRPr="00D2723B">
        <w:rPr>
          <w:rFonts w:eastAsia="Arial Unicode MS"/>
          <w:szCs w:val="20"/>
          <w:lang w:eastAsia="zh-CN" w:bidi="ar"/>
        </w:rPr>
        <w:t xml:space="preserve"> </w:t>
      </w:r>
      <w:r w:rsidR="00DC0F26">
        <w:rPr>
          <w:rFonts w:eastAsia="Arial Unicode MS"/>
          <w:szCs w:val="20"/>
          <w:lang w:eastAsia="zh-CN" w:bidi="ar"/>
        </w:rPr>
        <w:t xml:space="preserve">a cell </w:t>
      </w:r>
      <w:r w:rsidR="00972014">
        <w:rPr>
          <w:rFonts w:eastAsia="Arial Unicode MS"/>
          <w:szCs w:val="20"/>
          <w:lang w:eastAsia="zh-CN" w:bidi="ar"/>
        </w:rPr>
        <w:t xml:space="preserve">is </w:t>
      </w:r>
      <w:r w:rsidR="00DC0F26">
        <w:rPr>
          <w:rFonts w:eastAsia="Arial Unicode MS"/>
          <w:szCs w:val="20"/>
          <w:lang w:eastAsia="zh-CN" w:bidi="ar"/>
        </w:rPr>
        <w:t>appl</w:t>
      </w:r>
      <w:r w:rsidR="006705EA">
        <w:rPr>
          <w:rFonts w:eastAsia="Arial Unicode MS"/>
          <w:szCs w:val="20"/>
          <w:lang w:eastAsia="zh-CN" w:bidi="ar"/>
        </w:rPr>
        <w:t>ying</w:t>
      </w:r>
      <w:r w:rsidR="00DC0F26">
        <w:rPr>
          <w:rFonts w:eastAsia="Arial Unicode MS"/>
          <w:szCs w:val="20"/>
          <w:lang w:eastAsia="zh-CN" w:bidi="ar"/>
        </w:rPr>
        <w:t xml:space="preserve"> </w:t>
      </w:r>
      <w:r w:rsidR="00DC0F26" w:rsidRPr="00D2723B">
        <w:rPr>
          <w:rFonts w:eastAsia="Arial Unicode MS"/>
          <w:szCs w:val="20"/>
          <w:lang w:eastAsia="zh-CN" w:bidi="ar"/>
        </w:rPr>
        <w:t>o</w:t>
      </w:r>
      <w:r w:rsidR="00DC0F26">
        <w:rPr>
          <w:rFonts w:eastAsia="Arial Unicode MS"/>
          <w:szCs w:val="20"/>
          <w:lang w:eastAsia="zh-CN" w:bidi="ar"/>
        </w:rPr>
        <w:t xml:space="preserve">n-demand SSB </w:t>
      </w:r>
      <w:r w:rsidR="006705EA">
        <w:rPr>
          <w:rFonts w:eastAsia="Arial Unicode MS"/>
          <w:szCs w:val="20"/>
          <w:lang w:eastAsia="zh-CN" w:bidi="ar"/>
        </w:rPr>
        <w:t xml:space="preserve">if on-demand SSB is </w:t>
      </w:r>
      <w:r w:rsidR="00B83BB3">
        <w:rPr>
          <w:rFonts w:eastAsia="Arial Unicode MS"/>
          <w:szCs w:val="20"/>
          <w:lang w:eastAsia="zh-CN" w:bidi="ar"/>
        </w:rPr>
        <w:t>used for</w:t>
      </w:r>
      <w:r w:rsidR="006705EA">
        <w:rPr>
          <w:rFonts w:eastAsia="Arial Unicode MS"/>
          <w:szCs w:val="20"/>
          <w:lang w:eastAsia="zh-CN" w:bidi="ar"/>
        </w:rPr>
        <w:t xml:space="preserve"> CD-SSB</w:t>
      </w:r>
      <w:r w:rsidR="002254DE">
        <w:rPr>
          <w:rFonts w:eastAsia="Arial Unicode MS"/>
          <w:szCs w:val="20"/>
          <w:lang w:eastAsia="zh-CN" w:bidi="ar"/>
        </w:rPr>
        <w:t>, to decide the coverage of the cell</w:t>
      </w:r>
      <w:r w:rsidR="00DC0F26">
        <w:rPr>
          <w:rFonts w:eastAsia="Arial Unicode MS"/>
          <w:szCs w:val="20"/>
          <w:lang w:eastAsia="zh-CN" w:bidi="ar"/>
        </w:rPr>
        <w:t>.</w:t>
      </w:r>
      <w:r w:rsidR="00F94F5E">
        <w:rPr>
          <w:rFonts w:eastAsia="Arial Unicode MS"/>
          <w:szCs w:val="20"/>
          <w:lang w:eastAsia="zh-CN" w:bidi="ar"/>
        </w:rPr>
        <w:t xml:space="preserve"> </w:t>
      </w:r>
    </w:p>
    <w:p w14:paraId="582AC7BB" w14:textId="24265B86" w:rsidR="008D2F2B" w:rsidRDefault="00F94F5E" w:rsidP="00310C03">
      <w:pPr>
        <w:pStyle w:val="a2"/>
        <w:spacing w:before="120"/>
        <w:rPr>
          <w:rFonts w:eastAsia="Arial Unicode MS"/>
          <w:szCs w:val="20"/>
          <w:lang w:eastAsia="zh-CN" w:bidi="ar"/>
        </w:rPr>
      </w:pPr>
      <w:r>
        <w:rPr>
          <w:rFonts w:eastAsia="Arial Unicode MS"/>
          <w:szCs w:val="20"/>
          <w:lang w:eastAsia="zh-CN" w:bidi="ar"/>
        </w:rPr>
        <w:t>On the other hand, i</w:t>
      </w:r>
      <w:r w:rsidR="008D2F2B">
        <w:rPr>
          <w:rFonts w:eastAsia="Arial Unicode MS" w:hint="eastAsia"/>
          <w:szCs w:val="20"/>
          <w:lang w:eastAsia="zh-CN" w:bidi="ar"/>
        </w:rPr>
        <w:t xml:space="preserve">f </w:t>
      </w:r>
      <w:r w:rsidR="008D2F2B" w:rsidRPr="00310C03">
        <w:rPr>
          <w:rFonts w:eastAsia="Arial Unicode MS"/>
          <w:szCs w:val="20"/>
          <w:lang w:eastAsia="zh-CN" w:bidi="ar"/>
        </w:rPr>
        <w:t xml:space="preserve">on-demand SSB on </w:t>
      </w:r>
      <w:r w:rsidR="001F3EDF">
        <w:rPr>
          <w:rFonts w:eastAsia="Arial Unicode MS"/>
          <w:szCs w:val="20"/>
          <w:lang w:eastAsia="zh-CN" w:bidi="ar"/>
        </w:rPr>
        <w:t>a</w:t>
      </w:r>
      <w:r w:rsidR="008D2F2B" w:rsidRPr="00310C03">
        <w:rPr>
          <w:rFonts w:eastAsia="Arial Unicode MS"/>
          <w:szCs w:val="20"/>
          <w:lang w:eastAsia="zh-CN" w:bidi="ar"/>
        </w:rPr>
        <w:t xml:space="preserve"> cell is </w:t>
      </w:r>
      <w:r w:rsidR="002254DE">
        <w:rPr>
          <w:rFonts w:eastAsia="Arial Unicode MS"/>
          <w:szCs w:val="20"/>
          <w:lang w:eastAsia="zh-CN" w:bidi="ar"/>
        </w:rPr>
        <w:t>used</w:t>
      </w:r>
      <w:r w:rsidR="006705EA">
        <w:rPr>
          <w:rFonts w:eastAsia="Arial Unicode MS"/>
          <w:szCs w:val="20"/>
          <w:lang w:eastAsia="zh-CN" w:bidi="ar"/>
        </w:rPr>
        <w:t xml:space="preserve"> by </w:t>
      </w:r>
      <w:r w:rsidR="008D2F2B">
        <w:rPr>
          <w:rFonts w:eastAsia="Arial Unicode MS" w:hint="eastAsia"/>
          <w:szCs w:val="20"/>
          <w:lang w:eastAsia="zh-CN" w:bidi="ar"/>
        </w:rPr>
        <w:t>NCD</w:t>
      </w:r>
      <w:r w:rsidR="008D2F2B">
        <w:rPr>
          <w:rFonts w:eastAsia="Arial Unicode MS"/>
          <w:szCs w:val="20"/>
          <w:lang w:eastAsia="zh-CN" w:bidi="ar"/>
        </w:rPr>
        <w:t>-</w:t>
      </w:r>
      <w:r w:rsidR="008D2F2B" w:rsidRPr="00310C03">
        <w:rPr>
          <w:rFonts w:eastAsia="Arial Unicode MS"/>
          <w:szCs w:val="20"/>
          <w:lang w:eastAsia="zh-CN" w:bidi="ar"/>
        </w:rPr>
        <w:t>SSB</w:t>
      </w:r>
      <w:r w:rsidR="008D2F2B">
        <w:rPr>
          <w:rFonts w:eastAsia="Arial Unicode MS"/>
          <w:szCs w:val="20"/>
          <w:lang w:eastAsia="zh-CN" w:bidi="ar"/>
        </w:rPr>
        <w:t xml:space="preserve"> only</w:t>
      </w:r>
      <w:r w:rsidR="008D2F2B">
        <w:rPr>
          <w:rFonts w:eastAsia="Arial Unicode MS" w:hint="eastAsia"/>
          <w:szCs w:val="20"/>
          <w:lang w:eastAsia="zh-CN" w:bidi="ar"/>
        </w:rPr>
        <w:t xml:space="preserve">, </w:t>
      </w:r>
      <w:r w:rsidR="00F42FBF">
        <w:rPr>
          <w:rFonts w:eastAsia="Arial Unicode MS"/>
          <w:szCs w:val="20"/>
          <w:lang w:eastAsia="zh-CN" w:bidi="ar"/>
        </w:rPr>
        <w:t xml:space="preserve">coverage of the cell is not impacted </w:t>
      </w:r>
      <w:r w:rsidR="001F3EDF">
        <w:rPr>
          <w:rFonts w:eastAsia="Arial Unicode MS"/>
          <w:szCs w:val="20"/>
          <w:lang w:eastAsia="zh-CN" w:bidi="ar"/>
        </w:rPr>
        <w:t>for on-demand SSB</w:t>
      </w:r>
      <w:r w:rsidR="006705EA">
        <w:rPr>
          <w:rFonts w:eastAsia="Arial Unicode MS"/>
          <w:szCs w:val="20"/>
          <w:lang w:eastAsia="zh-CN" w:bidi="ar"/>
        </w:rPr>
        <w:t>,</w:t>
      </w:r>
      <w:r w:rsidR="001F3EDF">
        <w:rPr>
          <w:rFonts w:eastAsia="Arial Unicode MS"/>
          <w:szCs w:val="20"/>
          <w:lang w:eastAsia="zh-CN" w:bidi="ar"/>
        </w:rPr>
        <w:t xml:space="preserve"> </w:t>
      </w:r>
      <w:r w:rsidR="00F42FBF">
        <w:rPr>
          <w:rFonts w:eastAsia="Arial Unicode MS"/>
          <w:szCs w:val="20"/>
          <w:lang w:eastAsia="zh-CN" w:bidi="ar"/>
        </w:rPr>
        <w:t xml:space="preserve">and </w:t>
      </w:r>
      <w:r>
        <w:rPr>
          <w:rFonts w:eastAsia="Arial Unicode MS"/>
          <w:szCs w:val="20"/>
          <w:lang w:eastAsia="zh-CN" w:bidi="ar"/>
        </w:rPr>
        <w:t xml:space="preserve">the cell is still possible to be configured as UEs’ </w:t>
      </w:r>
      <w:proofErr w:type="spellStart"/>
      <w:r>
        <w:rPr>
          <w:rFonts w:eastAsia="Arial Unicode MS"/>
          <w:szCs w:val="20"/>
          <w:lang w:eastAsia="zh-CN" w:bidi="ar"/>
        </w:rPr>
        <w:t>PCell</w:t>
      </w:r>
      <w:proofErr w:type="spellEnd"/>
      <w:r>
        <w:rPr>
          <w:rFonts w:eastAsia="Arial Unicode MS"/>
          <w:szCs w:val="20"/>
          <w:lang w:eastAsia="zh-CN" w:bidi="ar"/>
        </w:rPr>
        <w:t>/</w:t>
      </w:r>
      <w:proofErr w:type="spellStart"/>
      <w:r>
        <w:rPr>
          <w:rFonts w:eastAsia="Arial Unicode MS"/>
          <w:szCs w:val="20"/>
          <w:lang w:eastAsia="zh-CN" w:bidi="ar"/>
        </w:rPr>
        <w:t>PSCell</w:t>
      </w:r>
      <w:proofErr w:type="spellEnd"/>
      <w:r w:rsidR="00CB45C1">
        <w:rPr>
          <w:rFonts w:eastAsia="Arial Unicode MS"/>
          <w:szCs w:val="20"/>
          <w:lang w:eastAsia="zh-CN" w:bidi="ar"/>
        </w:rPr>
        <w:t>.</w:t>
      </w:r>
      <w:r>
        <w:rPr>
          <w:rFonts w:eastAsia="Arial Unicode MS"/>
          <w:szCs w:val="20"/>
          <w:lang w:eastAsia="zh-CN" w:bidi="ar"/>
        </w:rPr>
        <w:t xml:space="preserve"> </w:t>
      </w:r>
      <w:r w:rsidR="00D85405">
        <w:rPr>
          <w:rFonts w:eastAsia="Arial Unicode MS" w:hint="eastAsia"/>
          <w:szCs w:val="20"/>
          <w:lang w:eastAsia="zh-CN" w:bidi="ar"/>
        </w:rPr>
        <w:t>NES g</w:t>
      </w:r>
      <w:r w:rsidR="008D2F2B" w:rsidRPr="00310C03">
        <w:rPr>
          <w:rFonts w:eastAsia="Arial Unicode MS"/>
          <w:szCs w:val="20"/>
          <w:lang w:eastAsia="zh-CN" w:bidi="ar"/>
        </w:rPr>
        <w:t>NB-CU</w:t>
      </w:r>
      <w:r w:rsidR="008D2F2B">
        <w:rPr>
          <w:rFonts w:eastAsia="Arial Unicode MS" w:hint="eastAsia"/>
          <w:szCs w:val="20"/>
          <w:lang w:eastAsia="zh-CN" w:bidi="ar"/>
        </w:rPr>
        <w:t xml:space="preserve"> </w:t>
      </w:r>
      <w:r w:rsidR="007177A4">
        <w:rPr>
          <w:rFonts w:eastAsia="Arial Unicode MS"/>
          <w:szCs w:val="20"/>
          <w:lang w:eastAsia="zh-CN" w:bidi="ar"/>
        </w:rPr>
        <w:t xml:space="preserve">does not need </w:t>
      </w:r>
      <w:r w:rsidR="008D2F2B">
        <w:rPr>
          <w:rFonts w:eastAsia="Arial Unicode MS" w:hint="eastAsia"/>
          <w:szCs w:val="20"/>
          <w:lang w:eastAsia="zh-CN" w:bidi="ar"/>
        </w:rPr>
        <w:t xml:space="preserve">to </w:t>
      </w:r>
      <w:r w:rsidR="00B83BB3">
        <w:rPr>
          <w:rFonts w:eastAsia="Arial Unicode MS"/>
          <w:szCs w:val="20"/>
          <w:lang w:eastAsia="zh-CN" w:bidi="ar"/>
        </w:rPr>
        <w:t xml:space="preserve">know </w:t>
      </w:r>
      <w:r w:rsidR="006705EA">
        <w:rPr>
          <w:rFonts w:eastAsia="Arial Unicode MS"/>
          <w:szCs w:val="20"/>
          <w:lang w:eastAsia="zh-CN" w:bidi="ar"/>
        </w:rPr>
        <w:t>whether the cell is applying on-demand SSB</w:t>
      </w:r>
      <w:r w:rsidR="008D2F2B" w:rsidRPr="00310C03">
        <w:rPr>
          <w:rFonts w:eastAsia="Arial Unicode MS"/>
          <w:szCs w:val="20"/>
          <w:lang w:eastAsia="zh-CN" w:bidi="ar"/>
        </w:rPr>
        <w:t>.</w:t>
      </w:r>
    </w:p>
    <w:p w14:paraId="42773496" w14:textId="142A8070" w:rsidR="00507281" w:rsidRDefault="00DC0F26" w:rsidP="00F91C27">
      <w:pPr>
        <w:pStyle w:val="a2"/>
        <w:spacing w:before="120"/>
        <w:rPr>
          <w:rFonts w:eastAsia="宋体"/>
          <w:b/>
          <w:bCs/>
          <w:lang w:eastAsia="zh-CN"/>
        </w:rPr>
      </w:pPr>
      <w:r w:rsidRPr="00DC0F26">
        <w:rPr>
          <w:rFonts w:eastAsia="Arial Unicode MS" w:hint="eastAsia"/>
          <w:b/>
          <w:bCs/>
          <w:szCs w:val="20"/>
          <w:lang w:eastAsia="zh-CN" w:bidi="ar"/>
        </w:rPr>
        <w:t>O</w:t>
      </w:r>
      <w:r w:rsidRPr="00DC0F26">
        <w:rPr>
          <w:rFonts w:eastAsia="Arial Unicode MS"/>
          <w:b/>
          <w:bCs/>
          <w:szCs w:val="20"/>
          <w:lang w:eastAsia="zh-CN" w:bidi="ar"/>
        </w:rPr>
        <w:t xml:space="preserve">bservation 2: </w:t>
      </w:r>
      <w:r w:rsidR="00487708">
        <w:rPr>
          <w:rFonts w:eastAsia="Arial Unicode MS"/>
          <w:b/>
          <w:bCs/>
          <w:szCs w:val="20"/>
          <w:lang w:eastAsia="zh-CN" w:bidi="ar"/>
        </w:rPr>
        <w:t xml:space="preserve">If on-demand SSB is only used to NCD-SSB, </w:t>
      </w:r>
      <w:r w:rsidR="00D85405">
        <w:rPr>
          <w:rFonts w:eastAsia="Arial Unicode MS" w:hint="eastAsia"/>
          <w:b/>
          <w:bCs/>
          <w:szCs w:val="20"/>
          <w:lang w:eastAsia="zh-CN" w:bidi="ar"/>
        </w:rPr>
        <w:t>NES g</w:t>
      </w:r>
      <w:r w:rsidRPr="00DC0F26">
        <w:rPr>
          <w:rFonts w:eastAsia="Arial Unicode MS"/>
          <w:b/>
          <w:bCs/>
          <w:szCs w:val="20"/>
          <w:lang w:eastAsia="zh-CN" w:bidi="ar"/>
        </w:rPr>
        <w:t xml:space="preserve">NB-CU </w:t>
      </w:r>
      <w:r w:rsidR="00972014">
        <w:rPr>
          <w:rFonts w:eastAsia="Arial Unicode MS"/>
          <w:b/>
          <w:bCs/>
          <w:szCs w:val="20"/>
          <w:lang w:eastAsia="zh-CN" w:bidi="ar"/>
        </w:rPr>
        <w:t xml:space="preserve">would not </w:t>
      </w:r>
      <w:r w:rsidRPr="00DC0F26">
        <w:rPr>
          <w:rFonts w:eastAsia="Arial Unicode MS"/>
          <w:b/>
          <w:bCs/>
          <w:szCs w:val="20"/>
          <w:lang w:eastAsia="zh-CN" w:bidi="ar"/>
        </w:rPr>
        <w:t xml:space="preserve">need to know </w:t>
      </w:r>
      <w:r w:rsidR="00972014">
        <w:rPr>
          <w:rFonts w:eastAsia="Arial Unicode MS"/>
          <w:b/>
          <w:bCs/>
          <w:szCs w:val="20"/>
          <w:lang w:eastAsia="zh-CN" w:bidi="ar"/>
        </w:rPr>
        <w:t>whether</w:t>
      </w:r>
      <w:r w:rsidR="006705EA">
        <w:rPr>
          <w:rFonts w:eastAsia="Arial Unicode MS"/>
          <w:b/>
          <w:bCs/>
          <w:szCs w:val="20"/>
          <w:lang w:eastAsia="zh-CN" w:bidi="ar"/>
        </w:rPr>
        <w:t xml:space="preserve"> on-demand SSB</w:t>
      </w:r>
      <w:r w:rsidR="003E0AF0">
        <w:rPr>
          <w:rFonts w:eastAsia="Arial Unicode MS"/>
          <w:b/>
          <w:bCs/>
          <w:szCs w:val="20"/>
          <w:lang w:eastAsia="zh-CN" w:bidi="ar"/>
        </w:rPr>
        <w:t xml:space="preserve"> </w:t>
      </w:r>
      <w:r w:rsidR="006705EA">
        <w:rPr>
          <w:rFonts w:eastAsia="Arial Unicode MS"/>
          <w:b/>
          <w:bCs/>
          <w:szCs w:val="20"/>
          <w:lang w:eastAsia="zh-CN" w:bidi="ar"/>
        </w:rPr>
        <w:t>is applied</w:t>
      </w:r>
      <w:r w:rsidRPr="00DC0F26">
        <w:rPr>
          <w:rFonts w:eastAsia="Arial Unicode MS"/>
          <w:b/>
          <w:bCs/>
          <w:szCs w:val="20"/>
          <w:lang w:eastAsia="zh-CN" w:bidi="ar"/>
        </w:rPr>
        <w:t>.</w:t>
      </w:r>
    </w:p>
    <w:p w14:paraId="1A7C35B9" w14:textId="7062B990" w:rsidR="00DC0F26" w:rsidRDefault="00DC0F26" w:rsidP="00DC0F26">
      <w:pPr>
        <w:pStyle w:val="a2"/>
        <w:rPr>
          <w:rFonts w:eastAsia="宋体"/>
          <w:lang w:eastAsia="zh-CN"/>
        </w:rPr>
      </w:pPr>
      <w:r w:rsidRPr="00391D86">
        <w:rPr>
          <w:rFonts w:eastAsia="宋体"/>
          <w:lang w:eastAsia="zh-CN"/>
        </w:rPr>
        <w:lastRenderedPageBreak/>
        <w:t>RAN1 has the conclusion that on-demand SSB can be used for L1 and/or L3 measurement</w:t>
      </w:r>
      <w:r>
        <w:rPr>
          <w:rFonts w:eastAsia="宋体"/>
          <w:lang w:eastAsia="zh-CN"/>
        </w:rPr>
        <w:t>. However,</w:t>
      </w:r>
      <w:r w:rsidRPr="0050099E">
        <w:rPr>
          <w:rFonts w:eastAsia="宋体"/>
          <w:lang w:eastAsia="zh-CN"/>
        </w:rPr>
        <w:t xml:space="preserve"> </w:t>
      </w:r>
      <w:r>
        <w:rPr>
          <w:rFonts w:eastAsia="宋体"/>
          <w:lang w:eastAsia="zh-CN"/>
        </w:rPr>
        <w:t>according to the WID</w:t>
      </w:r>
      <w:r w:rsidR="00F91C27">
        <w:rPr>
          <w:rFonts w:eastAsia="宋体" w:hint="eastAsia"/>
          <w:lang w:eastAsia="zh-CN"/>
        </w:rPr>
        <w:t>[1]</w:t>
      </w:r>
      <w:r>
        <w:rPr>
          <w:rFonts w:eastAsia="宋体"/>
          <w:lang w:eastAsia="zh-CN"/>
        </w:rPr>
        <w:t xml:space="preserve">, </w:t>
      </w:r>
      <w:r w:rsidRPr="0050099E">
        <w:rPr>
          <w:rFonts w:eastAsia="宋体"/>
          <w:lang w:eastAsia="zh-CN"/>
        </w:rPr>
        <w:t xml:space="preserve">the on-demand SSB operations </w:t>
      </w:r>
      <w:r>
        <w:rPr>
          <w:rFonts w:eastAsia="宋体"/>
          <w:lang w:eastAsia="zh-CN"/>
        </w:rPr>
        <w:t xml:space="preserve">only </w:t>
      </w:r>
      <w:r w:rsidRPr="0050099E">
        <w:rPr>
          <w:rFonts w:eastAsia="宋体"/>
          <w:lang w:eastAsia="zh-CN"/>
        </w:rPr>
        <w:t xml:space="preserve">target to </w:t>
      </w:r>
      <w:proofErr w:type="spellStart"/>
      <w:r w:rsidRPr="0050099E">
        <w:rPr>
          <w:rFonts w:eastAsia="宋体"/>
          <w:lang w:eastAsia="zh-CN"/>
        </w:rPr>
        <w:t>SCell</w:t>
      </w:r>
      <w:proofErr w:type="spellEnd"/>
      <w:r>
        <w:rPr>
          <w:rFonts w:eastAsia="宋体"/>
          <w:lang w:eastAsia="zh-CN"/>
        </w:rPr>
        <w:t>.</w:t>
      </w:r>
      <w:r>
        <w:rPr>
          <w:rFonts w:eastAsia="宋体" w:hint="eastAsia"/>
          <w:lang w:eastAsia="zh-CN"/>
        </w:rPr>
        <w:t xml:space="preserve"> </w:t>
      </w:r>
      <w:r>
        <w:rPr>
          <w:rFonts w:eastAsia="宋体"/>
          <w:lang w:eastAsia="zh-CN"/>
        </w:rPr>
        <w:t>Thus</w:t>
      </w:r>
      <w:r>
        <w:rPr>
          <w:rFonts w:eastAsia="宋体" w:hint="eastAsia"/>
          <w:lang w:eastAsia="zh-CN"/>
        </w:rPr>
        <w:t xml:space="preserve"> </w:t>
      </w:r>
      <w:r w:rsidRPr="00186976">
        <w:rPr>
          <w:rFonts w:eastAsia="宋体"/>
          <w:lang w:eastAsia="zh-CN"/>
        </w:rPr>
        <w:t>on-demand SSB</w:t>
      </w:r>
      <w:r>
        <w:rPr>
          <w:rFonts w:eastAsia="宋体" w:hint="eastAsia"/>
          <w:lang w:eastAsia="zh-CN"/>
        </w:rPr>
        <w:t xml:space="preserve"> </w:t>
      </w:r>
      <w:r>
        <w:rPr>
          <w:rFonts w:eastAsia="宋体"/>
          <w:lang w:eastAsia="zh-CN"/>
        </w:rPr>
        <w:t xml:space="preserve">based L1/L3 measurement should only be applied to </w:t>
      </w:r>
      <w:proofErr w:type="spellStart"/>
      <w:r>
        <w:rPr>
          <w:rFonts w:eastAsia="宋体"/>
          <w:lang w:eastAsia="zh-CN"/>
        </w:rPr>
        <w:t>SCell</w:t>
      </w:r>
      <w:proofErr w:type="spellEnd"/>
      <w:r>
        <w:rPr>
          <w:rFonts w:eastAsia="宋体"/>
          <w:lang w:eastAsia="zh-CN"/>
        </w:rPr>
        <w:t>. That means on-demand SSB is not</w:t>
      </w:r>
      <w:r>
        <w:rPr>
          <w:rFonts w:eastAsia="宋体" w:hint="eastAsia"/>
          <w:lang w:eastAsia="zh-CN"/>
        </w:rPr>
        <w:t xml:space="preserve"> </w:t>
      </w:r>
      <w:r>
        <w:rPr>
          <w:rFonts w:eastAsia="宋体"/>
          <w:lang w:eastAsia="zh-CN"/>
        </w:rPr>
        <w:t>used</w:t>
      </w:r>
      <w:r>
        <w:rPr>
          <w:rFonts w:eastAsia="宋体" w:hint="eastAsia"/>
          <w:lang w:eastAsia="zh-CN"/>
        </w:rPr>
        <w:t xml:space="preserve"> for the </w:t>
      </w:r>
      <w:r>
        <w:rPr>
          <w:rFonts w:eastAsia="宋体"/>
          <w:lang w:eastAsia="zh-CN"/>
        </w:rPr>
        <w:t xml:space="preserve">neighbor cell </w:t>
      </w:r>
      <w:r>
        <w:rPr>
          <w:rFonts w:eastAsia="宋体" w:hint="eastAsia"/>
          <w:lang w:eastAsia="zh-CN"/>
        </w:rPr>
        <w:t>measurement</w:t>
      </w:r>
      <w:r>
        <w:rPr>
          <w:rFonts w:eastAsia="宋体"/>
          <w:lang w:eastAsia="zh-CN"/>
        </w:rPr>
        <w:t>s</w:t>
      </w:r>
      <w:r>
        <w:rPr>
          <w:rFonts w:eastAsia="宋体" w:hint="eastAsia"/>
          <w:lang w:eastAsia="zh-CN"/>
        </w:rPr>
        <w:t>.</w:t>
      </w:r>
      <w:r>
        <w:rPr>
          <w:rFonts w:eastAsia="宋体"/>
          <w:lang w:eastAsia="zh-CN"/>
        </w:rPr>
        <w:t xml:space="preserve"> In other words, gNB-CU should only configure on-demand SSB as the objective of </w:t>
      </w:r>
      <w:proofErr w:type="spellStart"/>
      <w:r>
        <w:rPr>
          <w:rFonts w:eastAsia="宋体"/>
          <w:lang w:eastAsia="zh-CN"/>
        </w:rPr>
        <w:t>SCell</w:t>
      </w:r>
      <w:proofErr w:type="spellEnd"/>
      <w:r>
        <w:rPr>
          <w:rFonts w:eastAsia="宋体"/>
          <w:lang w:eastAsia="zh-CN"/>
        </w:rPr>
        <w:t xml:space="preserve"> cell measurement.</w:t>
      </w:r>
    </w:p>
    <w:p w14:paraId="2A25C716" w14:textId="49451413" w:rsidR="00DC0F26" w:rsidRPr="00AA5D3E" w:rsidRDefault="00DC0F26" w:rsidP="00DC0F26">
      <w:pPr>
        <w:pStyle w:val="a2"/>
        <w:rPr>
          <w:rFonts w:eastAsia="Arial Unicode MS"/>
          <w:b/>
          <w:bCs/>
          <w:szCs w:val="20"/>
          <w:lang w:eastAsia="zh-CN" w:bidi="ar"/>
        </w:rPr>
      </w:pPr>
      <w:r w:rsidRPr="00AA5D3E">
        <w:rPr>
          <w:rFonts w:eastAsia="宋体" w:hint="eastAsia"/>
          <w:b/>
          <w:bCs/>
          <w:lang w:eastAsia="zh-CN"/>
        </w:rPr>
        <w:t>O</w:t>
      </w:r>
      <w:r w:rsidRPr="00AA5D3E">
        <w:rPr>
          <w:rFonts w:eastAsia="宋体"/>
          <w:b/>
          <w:bCs/>
          <w:lang w:eastAsia="zh-CN"/>
        </w:rPr>
        <w:t xml:space="preserve">bservation </w:t>
      </w:r>
      <w:r w:rsidR="003E0AF0">
        <w:rPr>
          <w:rFonts w:eastAsia="宋体"/>
          <w:b/>
          <w:bCs/>
          <w:lang w:eastAsia="zh-CN"/>
        </w:rPr>
        <w:t>3</w:t>
      </w:r>
      <w:r w:rsidRPr="00AA5D3E">
        <w:rPr>
          <w:rFonts w:eastAsia="宋体"/>
          <w:b/>
          <w:bCs/>
          <w:lang w:eastAsia="zh-CN"/>
        </w:rPr>
        <w:t xml:space="preserve">: </w:t>
      </w:r>
      <w:r w:rsidR="00D85405">
        <w:rPr>
          <w:rFonts w:eastAsia="宋体" w:hint="eastAsia"/>
          <w:b/>
          <w:bCs/>
          <w:lang w:eastAsia="zh-CN"/>
        </w:rPr>
        <w:t>NES g</w:t>
      </w:r>
      <w:r w:rsidRPr="00AA5D3E">
        <w:rPr>
          <w:rFonts w:eastAsia="宋体"/>
          <w:b/>
          <w:bCs/>
          <w:lang w:eastAsia="zh-CN"/>
        </w:rPr>
        <w:t xml:space="preserve">NB-CU should only configure on-demand SSB as </w:t>
      </w:r>
      <w:r>
        <w:rPr>
          <w:rFonts w:eastAsia="宋体"/>
          <w:b/>
          <w:bCs/>
          <w:lang w:eastAsia="zh-CN"/>
        </w:rPr>
        <w:t xml:space="preserve">the </w:t>
      </w:r>
      <w:r w:rsidRPr="00AA5D3E">
        <w:rPr>
          <w:rFonts w:eastAsia="宋体"/>
          <w:b/>
          <w:bCs/>
          <w:lang w:eastAsia="zh-CN"/>
        </w:rPr>
        <w:t xml:space="preserve">objective of </w:t>
      </w:r>
      <w:proofErr w:type="spellStart"/>
      <w:r w:rsidRPr="00AA5D3E">
        <w:rPr>
          <w:rFonts w:eastAsia="宋体"/>
          <w:b/>
          <w:bCs/>
          <w:lang w:eastAsia="zh-CN"/>
        </w:rPr>
        <w:t>SCell</w:t>
      </w:r>
      <w:proofErr w:type="spellEnd"/>
      <w:r w:rsidRPr="00AA5D3E">
        <w:rPr>
          <w:rFonts w:eastAsia="宋体"/>
          <w:b/>
          <w:bCs/>
          <w:lang w:eastAsia="zh-CN"/>
        </w:rPr>
        <w:t xml:space="preserve"> measurement</w:t>
      </w:r>
      <w:r>
        <w:rPr>
          <w:rFonts w:eastAsia="宋体"/>
          <w:b/>
          <w:bCs/>
          <w:lang w:eastAsia="zh-CN"/>
        </w:rPr>
        <w:t>, but not configure on-demand SSB as the objectives for neighbor cell measurements</w:t>
      </w:r>
      <w:r w:rsidRPr="00AA5D3E">
        <w:rPr>
          <w:rFonts w:eastAsia="宋体"/>
          <w:b/>
          <w:bCs/>
          <w:lang w:eastAsia="zh-CN"/>
        </w:rPr>
        <w:t>.</w:t>
      </w:r>
    </w:p>
    <w:p w14:paraId="46735736" w14:textId="3ABC327D" w:rsidR="00DC0F26" w:rsidRDefault="00DC0F26" w:rsidP="00DC0F26">
      <w:pPr>
        <w:pStyle w:val="a2"/>
        <w:rPr>
          <w:rFonts w:eastAsia="Arial Unicode MS"/>
          <w:b/>
          <w:bCs/>
          <w:szCs w:val="20"/>
          <w:lang w:eastAsia="zh-CN" w:bidi="ar"/>
        </w:rPr>
      </w:pPr>
      <w:r>
        <w:rPr>
          <w:rFonts w:eastAsia="Arial Unicode MS"/>
          <w:bCs/>
          <w:szCs w:val="20"/>
          <w:lang w:eastAsia="zh-CN" w:bidi="ar"/>
        </w:rPr>
        <w:t>Therefore</w:t>
      </w:r>
      <w:r w:rsidR="003E0AF0">
        <w:rPr>
          <w:rFonts w:eastAsia="Arial Unicode MS"/>
          <w:bCs/>
          <w:szCs w:val="20"/>
          <w:lang w:eastAsia="zh-CN" w:bidi="ar"/>
        </w:rPr>
        <w:t xml:space="preserve">, </w:t>
      </w:r>
      <w:r>
        <w:rPr>
          <w:rFonts w:eastAsia="Arial Unicode MS"/>
          <w:bCs/>
          <w:szCs w:val="20"/>
          <w:lang w:eastAsia="zh-CN" w:bidi="ar"/>
        </w:rPr>
        <w:t>the gNB-CU should be indicated by gNB-DU whether a SSB of gNB-DU’s cell is on-demand SSB or not</w:t>
      </w:r>
      <w:r w:rsidRPr="00D419E4">
        <w:rPr>
          <w:rFonts w:eastAsia="Arial Unicode MS"/>
          <w:bCs/>
          <w:szCs w:val="20"/>
          <w:lang w:eastAsia="zh-CN" w:bidi="ar"/>
        </w:rPr>
        <w:t>.</w:t>
      </w:r>
      <w:r w:rsidR="00F91C27">
        <w:rPr>
          <w:rFonts w:eastAsia="Arial Unicode MS" w:hint="eastAsia"/>
          <w:bCs/>
          <w:szCs w:val="20"/>
          <w:lang w:eastAsia="zh-CN" w:bidi="ar"/>
        </w:rPr>
        <w:t xml:space="preserve"> </w:t>
      </w:r>
      <w:r>
        <w:rPr>
          <w:rFonts w:eastAsiaTheme="minorEastAsia"/>
          <w:bCs/>
          <w:lang w:eastAsia="zh-CN"/>
        </w:rPr>
        <w:t xml:space="preserve">Note that the inter-node </w:t>
      </w:r>
      <w:r w:rsidR="00EB3CE1">
        <w:rPr>
          <w:rFonts w:eastAsiaTheme="minorEastAsia"/>
          <w:bCs/>
          <w:lang w:eastAsia="zh-CN"/>
        </w:rPr>
        <w:t xml:space="preserve">RRC </w:t>
      </w:r>
      <w:r>
        <w:rPr>
          <w:rFonts w:eastAsiaTheme="minorEastAsia"/>
          <w:bCs/>
          <w:lang w:eastAsia="zh-CN"/>
        </w:rPr>
        <w:t xml:space="preserve">message </w:t>
      </w:r>
      <w:proofErr w:type="spellStart"/>
      <w:r w:rsidRPr="00F46F20">
        <w:rPr>
          <w:rFonts w:eastAsiaTheme="minorEastAsia"/>
          <w:bCs/>
          <w:i/>
          <w:iCs/>
          <w:lang w:eastAsia="zh-CN"/>
        </w:rPr>
        <w:t>MeasurementTimingConfiguration</w:t>
      </w:r>
      <w:proofErr w:type="spellEnd"/>
      <w:r>
        <w:rPr>
          <w:rFonts w:eastAsiaTheme="minorEastAsia"/>
          <w:bCs/>
          <w:i/>
          <w:iCs/>
          <w:lang w:eastAsia="zh-CN"/>
        </w:rPr>
        <w:t xml:space="preserve"> </w:t>
      </w:r>
      <w:r>
        <w:rPr>
          <w:rFonts w:eastAsiaTheme="minorEastAsia"/>
          <w:bCs/>
          <w:lang w:eastAsia="zh-CN"/>
        </w:rPr>
        <w:t>defined in TS 38.331</w:t>
      </w:r>
      <w:r w:rsidR="004361B2">
        <w:rPr>
          <w:rFonts w:eastAsiaTheme="minorEastAsia" w:hint="eastAsia"/>
          <w:bCs/>
          <w:lang w:eastAsia="zh-CN"/>
        </w:rPr>
        <w:t>[3]</w:t>
      </w:r>
      <w:r>
        <w:rPr>
          <w:rFonts w:eastAsiaTheme="minorEastAsia"/>
          <w:bCs/>
          <w:lang w:eastAsia="zh-CN"/>
        </w:rPr>
        <w:t xml:space="preserve"> is used for gNB-DU to convey the configurations of SSB/CSI-RS based measurement objectives to gNB-CU over F1 interface.</w:t>
      </w:r>
      <w:r w:rsidR="00B83C3D">
        <w:rPr>
          <w:rFonts w:eastAsiaTheme="minorEastAsia" w:hint="eastAsia"/>
          <w:bCs/>
          <w:lang w:eastAsia="zh-CN"/>
        </w:rPr>
        <w:t xml:space="preserve"> </w:t>
      </w:r>
      <w:r>
        <w:rPr>
          <w:rFonts w:eastAsiaTheme="minorEastAsia"/>
          <w:bCs/>
          <w:lang w:eastAsia="zh-CN"/>
        </w:rPr>
        <w:t xml:space="preserve">The </w:t>
      </w:r>
      <w:proofErr w:type="spellStart"/>
      <w:r w:rsidRPr="00F46F20">
        <w:rPr>
          <w:rFonts w:eastAsiaTheme="minorEastAsia"/>
          <w:bCs/>
          <w:i/>
          <w:iCs/>
          <w:lang w:eastAsia="zh-CN"/>
        </w:rPr>
        <w:t>MeasurementTimingConfiguration</w:t>
      </w:r>
      <w:proofErr w:type="spellEnd"/>
      <w:r w:rsidRPr="00E704A1" w:rsidDel="00BD1EAB">
        <w:rPr>
          <w:rFonts w:eastAsiaTheme="minorEastAsia"/>
          <w:bCs/>
          <w:lang w:eastAsia="zh-CN"/>
        </w:rPr>
        <w:t xml:space="preserve"> </w:t>
      </w:r>
      <w:r w:rsidR="00EB3CE1">
        <w:rPr>
          <w:rFonts w:eastAsiaTheme="minorEastAsia"/>
          <w:bCs/>
          <w:lang w:eastAsia="zh-CN"/>
        </w:rPr>
        <w:t xml:space="preserve">RRC </w:t>
      </w:r>
      <w:r>
        <w:rPr>
          <w:rFonts w:eastAsiaTheme="minorEastAsia"/>
          <w:bCs/>
          <w:lang w:eastAsia="zh-CN"/>
        </w:rPr>
        <w:t>message can be used for gNB-DU indicating whether a configuration of SSB based measurement is for on-demand SSB.</w:t>
      </w:r>
    </w:p>
    <w:p w14:paraId="23AF40E0" w14:textId="249ACB0A" w:rsidR="0081640B" w:rsidRDefault="00DC0F26" w:rsidP="00DC0F26">
      <w:pPr>
        <w:pStyle w:val="a2"/>
        <w:rPr>
          <w:rFonts w:eastAsia="Arial Unicode MS"/>
          <w:b/>
          <w:bCs/>
          <w:szCs w:val="20"/>
          <w:lang w:eastAsia="zh-CN" w:bidi="ar"/>
        </w:rPr>
      </w:pPr>
      <w:r>
        <w:rPr>
          <w:rFonts w:eastAsia="Arial Unicode MS"/>
          <w:b/>
          <w:bCs/>
          <w:szCs w:val="20"/>
          <w:lang w:eastAsia="zh-CN" w:bidi="ar"/>
        </w:rPr>
        <w:t>Proposal</w:t>
      </w:r>
      <w:r w:rsidRPr="00652CB3">
        <w:rPr>
          <w:rFonts w:eastAsia="Arial Unicode MS"/>
          <w:b/>
          <w:bCs/>
          <w:szCs w:val="20"/>
          <w:lang w:eastAsia="zh-CN" w:bidi="ar"/>
        </w:rPr>
        <w:t xml:space="preserve"> </w:t>
      </w:r>
      <w:r w:rsidR="003E0AF0">
        <w:rPr>
          <w:rFonts w:eastAsia="Arial Unicode MS"/>
          <w:b/>
          <w:bCs/>
          <w:szCs w:val="20"/>
          <w:lang w:eastAsia="zh-CN" w:bidi="ar"/>
        </w:rPr>
        <w:t>1</w:t>
      </w:r>
      <w:r w:rsidRPr="00652CB3">
        <w:rPr>
          <w:rFonts w:eastAsia="Arial Unicode MS"/>
          <w:b/>
          <w:bCs/>
          <w:szCs w:val="20"/>
          <w:lang w:eastAsia="zh-CN" w:bidi="ar"/>
        </w:rPr>
        <w:t>:</w:t>
      </w:r>
      <w:r>
        <w:rPr>
          <w:rFonts w:eastAsia="Arial Unicode MS"/>
          <w:b/>
          <w:bCs/>
          <w:szCs w:val="20"/>
          <w:lang w:eastAsia="zh-CN" w:bidi="ar"/>
        </w:rPr>
        <w:t xml:space="preserve"> </w:t>
      </w:r>
      <w:r w:rsidR="003E0AF0">
        <w:rPr>
          <w:rFonts w:eastAsia="Arial Unicode MS"/>
          <w:b/>
          <w:bCs/>
          <w:szCs w:val="20"/>
          <w:lang w:eastAsia="zh-CN" w:bidi="ar"/>
        </w:rPr>
        <w:t xml:space="preserve">To </w:t>
      </w:r>
      <w:r w:rsidR="00487708">
        <w:rPr>
          <w:rFonts w:eastAsia="Arial Unicode MS"/>
          <w:b/>
          <w:bCs/>
          <w:szCs w:val="20"/>
          <w:lang w:eastAsia="zh-CN" w:bidi="ar"/>
        </w:rPr>
        <w:t>make sure</w:t>
      </w:r>
      <w:r>
        <w:rPr>
          <w:rFonts w:eastAsia="Arial Unicode MS"/>
          <w:b/>
          <w:bCs/>
          <w:szCs w:val="20"/>
          <w:lang w:eastAsia="zh-CN" w:bidi="ar"/>
        </w:rPr>
        <w:t xml:space="preserve"> </w:t>
      </w:r>
      <w:r w:rsidR="003E0AF0">
        <w:rPr>
          <w:rFonts w:eastAsia="Arial Unicode MS"/>
          <w:b/>
          <w:bCs/>
          <w:szCs w:val="20"/>
          <w:lang w:eastAsia="zh-CN" w:bidi="ar"/>
        </w:rPr>
        <w:t xml:space="preserve">the </w:t>
      </w:r>
      <w:r>
        <w:rPr>
          <w:rFonts w:eastAsia="Arial Unicode MS"/>
          <w:b/>
          <w:bCs/>
          <w:szCs w:val="20"/>
          <w:lang w:eastAsia="zh-CN" w:bidi="ar"/>
        </w:rPr>
        <w:t xml:space="preserve">gNB-CU not to configure on-demand SSB as the objectives for neighbor cell measurements, </w:t>
      </w:r>
      <w:r w:rsidR="003E0AF0">
        <w:rPr>
          <w:rFonts w:eastAsia="Arial Unicode MS"/>
          <w:b/>
          <w:bCs/>
          <w:szCs w:val="20"/>
          <w:lang w:eastAsia="zh-CN" w:bidi="ar"/>
        </w:rPr>
        <w:t xml:space="preserve">the </w:t>
      </w:r>
      <w:r>
        <w:rPr>
          <w:rFonts w:eastAsia="Arial Unicode MS"/>
          <w:b/>
          <w:bCs/>
          <w:szCs w:val="20"/>
          <w:lang w:eastAsia="zh-CN" w:bidi="ar"/>
        </w:rPr>
        <w:t xml:space="preserve">gNB-DU needs to indicate </w:t>
      </w:r>
      <w:r w:rsidR="003E0AF0">
        <w:rPr>
          <w:rFonts w:eastAsia="Arial Unicode MS"/>
          <w:b/>
          <w:bCs/>
          <w:szCs w:val="20"/>
          <w:lang w:eastAsia="zh-CN" w:bidi="ar"/>
        </w:rPr>
        <w:t xml:space="preserve">the </w:t>
      </w:r>
      <w:r>
        <w:rPr>
          <w:rFonts w:eastAsia="Arial Unicode MS"/>
          <w:b/>
          <w:bCs/>
          <w:szCs w:val="20"/>
          <w:lang w:eastAsia="zh-CN" w:bidi="ar"/>
        </w:rPr>
        <w:t xml:space="preserve">gNB-CU whether a SSB based measurement </w:t>
      </w:r>
      <w:r w:rsidR="00487708">
        <w:rPr>
          <w:rFonts w:eastAsia="Arial Unicode MS"/>
          <w:b/>
          <w:bCs/>
          <w:szCs w:val="20"/>
          <w:lang w:eastAsia="zh-CN" w:bidi="ar"/>
        </w:rPr>
        <w:t xml:space="preserve">configuration </w:t>
      </w:r>
      <w:r>
        <w:rPr>
          <w:rFonts w:eastAsia="Arial Unicode MS"/>
          <w:b/>
          <w:bCs/>
          <w:szCs w:val="20"/>
          <w:lang w:eastAsia="zh-CN" w:bidi="ar"/>
        </w:rPr>
        <w:t>is for on-demand SSB</w:t>
      </w:r>
      <w:r w:rsidRPr="00652CB3">
        <w:rPr>
          <w:rFonts w:eastAsia="Arial Unicode MS"/>
          <w:b/>
          <w:bCs/>
          <w:szCs w:val="20"/>
          <w:lang w:eastAsia="zh-CN" w:bidi="ar"/>
        </w:rPr>
        <w:t>.</w:t>
      </w:r>
    </w:p>
    <w:p w14:paraId="2650A018" w14:textId="687EC00A" w:rsidR="003E0AF0" w:rsidRDefault="003E0AF0" w:rsidP="00DC0F26">
      <w:pPr>
        <w:pStyle w:val="a2"/>
        <w:rPr>
          <w:rFonts w:eastAsiaTheme="minorEastAsia"/>
          <w:b/>
          <w:u w:val="single"/>
          <w:lang w:eastAsia="zh-CN"/>
        </w:rPr>
      </w:pPr>
      <w:r w:rsidRPr="00ED3C57">
        <w:rPr>
          <w:rFonts w:eastAsiaTheme="minorEastAsia"/>
          <w:b/>
          <w:sz w:val="22"/>
          <w:szCs w:val="32"/>
          <w:u w:val="single"/>
          <w:lang w:eastAsia="zh-CN"/>
        </w:rPr>
        <w:t>Whether</w:t>
      </w:r>
      <w:r w:rsidRPr="00ED3C57">
        <w:rPr>
          <w:rFonts w:eastAsiaTheme="minorEastAsia" w:hint="eastAsia"/>
          <w:b/>
          <w:sz w:val="22"/>
          <w:szCs w:val="32"/>
          <w:u w:val="single"/>
          <w:lang w:eastAsia="zh-CN"/>
        </w:rPr>
        <w:t xml:space="preserve"> </w:t>
      </w:r>
      <w:r w:rsidRPr="00ED3C57">
        <w:rPr>
          <w:rFonts w:eastAsiaTheme="minorEastAsia"/>
          <w:b/>
          <w:sz w:val="22"/>
          <w:szCs w:val="32"/>
          <w:u w:val="single"/>
          <w:lang w:eastAsia="zh-CN"/>
        </w:rPr>
        <w:t xml:space="preserve">gNB-CU needs to </w:t>
      </w:r>
      <w:r w:rsidR="00972014" w:rsidRPr="00ED3C57">
        <w:rPr>
          <w:rFonts w:eastAsiaTheme="minorEastAsia"/>
          <w:b/>
          <w:sz w:val="22"/>
          <w:szCs w:val="32"/>
          <w:u w:val="single"/>
          <w:lang w:eastAsia="zh-CN"/>
        </w:rPr>
        <w:t>assist</w:t>
      </w:r>
      <w:r w:rsidRPr="00ED3C57">
        <w:rPr>
          <w:rFonts w:eastAsiaTheme="minorEastAsia"/>
          <w:b/>
          <w:sz w:val="22"/>
          <w:szCs w:val="32"/>
          <w:u w:val="single"/>
          <w:lang w:eastAsia="zh-CN"/>
        </w:rPr>
        <w:t xml:space="preserve"> </w:t>
      </w:r>
      <w:r w:rsidR="00972014" w:rsidRPr="00ED3C57">
        <w:rPr>
          <w:rFonts w:eastAsiaTheme="minorEastAsia"/>
          <w:b/>
          <w:sz w:val="22"/>
          <w:szCs w:val="32"/>
          <w:u w:val="single"/>
          <w:lang w:eastAsia="zh-CN"/>
        </w:rPr>
        <w:t xml:space="preserve">on decision of </w:t>
      </w:r>
      <w:r w:rsidRPr="00ED3C57">
        <w:rPr>
          <w:rFonts w:eastAsiaTheme="minorEastAsia"/>
          <w:b/>
          <w:sz w:val="22"/>
          <w:szCs w:val="32"/>
          <w:u w:val="single"/>
          <w:lang w:eastAsia="zh-CN"/>
        </w:rPr>
        <w:t xml:space="preserve">on-demand </w:t>
      </w:r>
      <w:r w:rsidRPr="00ED3C57">
        <w:rPr>
          <w:rFonts w:eastAsiaTheme="minorEastAsia" w:hint="eastAsia"/>
          <w:b/>
          <w:sz w:val="22"/>
          <w:szCs w:val="32"/>
          <w:u w:val="single"/>
          <w:lang w:eastAsia="zh-CN"/>
        </w:rPr>
        <w:t>SSB</w:t>
      </w:r>
      <w:r w:rsidR="00972014" w:rsidRPr="00ED3C57">
        <w:rPr>
          <w:rFonts w:eastAsiaTheme="minorEastAsia"/>
          <w:b/>
          <w:sz w:val="22"/>
          <w:szCs w:val="32"/>
          <w:u w:val="single"/>
          <w:lang w:eastAsia="zh-CN"/>
        </w:rPr>
        <w:t xml:space="preserve"> activation</w:t>
      </w:r>
    </w:p>
    <w:p w14:paraId="39DB71B2" w14:textId="11D78649" w:rsidR="003E0AF0" w:rsidRDefault="003E0AF0" w:rsidP="003E0AF0">
      <w:pPr>
        <w:pStyle w:val="a2"/>
        <w:spacing w:before="120"/>
        <w:rPr>
          <w:rFonts w:eastAsia="Arial Unicode MS"/>
          <w:szCs w:val="20"/>
          <w:lang w:eastAsia="zh-CN" w:bidi="ar"/>
        </w:rPr>
      </w:pPr>
      <w:r>
        <w:rPr>
          <w:rFonts w:eastAsia="Arial Unicode MS"/>
          <w:szCs w:val="20"/>
          <w:lang w:eastAsia="zh-CN" w:bidi="ar"/>
        </w:rPr>
        <w:t xml:space="preserve">As discussed above, </w:t>
      </w:r>
      <w:r w:rsidR="006705EA">
        <w:rPr>
          <w:rFonts w:eastAsia="Arial Unicode MS"/>
          <w:szCs w:val="20"/>
          <w:lang w:eastAsia="zh-CN" w:bidi="ar"/>
        </w:rPr>
        <w:t xml:space="preserve">if CD-SSB applies </w:t>
      </w:r>
      <w:r w:rsidR="006705EA" w:rsidRPr="00310C03">
        <w:rPr>
          <w:rFonts w:eastAsia="Arial Unicode MS"/>
          <w:szCs w:val="20"/>
          <w:lang w:eastAsia="zh-CN" w:bidi="ar"/>
        </w:rPr>
        <w:t>on-demand SSB on the cell</w:t>
      </w:r>
      <w:r w:rsidR="006705EA">
        <w:rPr>
          <w:rFonts w:eastAsia="Arial Unicode MS" w:hint="eastAsia"/>
          <w:szCs w:val="20"/>
          <w:lang w:eastAsia="zh-CN" w:bidi="ar"/>
        </w:rPr>
        <w:t xml:space="preserve">, </w:t>
      </w:r>
      <w:r w:rsidR="006705EA" w:rsidRPr="00D2723B">
        <w:rPr>
          <w:rFonts w:eastAsia="Arial Unicode MS"/>
          <w:szCs w:val="20"/>
          <w:lang w:eastAsia="zh-CN" w:bidi="ar"/>
        </w:rPr>
        <w:t xml:space="preserve">the cell </w:t>
      </w:r>
      <w:r w:rsidR="006705EA">
        <w:rPr>
          <w:rFonts w:eastAsia="Arial Unicode MS"/>
          <w:szCs w:val="20"/>
          <w:lang w:eastAsia="zh-CN" w:bidi="ar"/>
        </w:rPr>
        <w:t>is not suitable to</w:t>
      </w:r>
      <w:r w:rsidR="006705EA" w:rsidRPr="00D2723B">
        <w:rPr>
          <w:rFonts w:eastAsia="Arial Unicode MS"/>
          <w:szCs w:val="20"/>
          <w:lang w:eastAsia="zh-CN" w:bidi="ar"/>
        </w:rPr>
        <w:t xml:space="preserve"> be used as </w:t>
      </w:r>
      <w:proofErr w:type="spellStart"/>
      <w:r w:rsidR="006705EA" w:rsidRPr="00D2723B">
        <w:rPr>
          <w:rFonts w:eastAsia="Arial Unicode MS"/>
          <w:szCs w:val="20"/>
          <w:lang w:eastAsia="zh-CN" w:bidi="ar"/>
        </w:rPr>
        <w:t>PCell</w:t>
      </w:r>
      <w:proofErr w:type="spellEnd"/>
      <w:r w:rsidR="006705EA" w:rsidRPr="00D2723B">
        <w:rPr>
          <w:rFonts w:eastAsia="Arial Unicode MS"/>
          <w:szCs w:val="20"/>
          <w:lang w:eastAsia="zh-CN" w:bidi="ar"/>
        </w:rPr>
        <w:t>/</w:t>
      </w:r>
      <w:proofErr w:type="spellStart"/>
      <w:r w:rsidR="006705EA" w:rsidRPr="00D2723B">
        <w:rPr>
          <w:rFonts w:eastAsia="Arial Unicode MS"/>
          <w:szCs w:val="20"/>
          <w:lang w:eastAsia="zh-CN" w:bidi="ar"/>
        </w:rPr>
        <w:t>PSCell</w:t>
      </w:r>
      <w:proofErr w:type="spellEnd"/>
      <w:r w:rsidR="006705EA">
        <w:rPr>
          <w:rFonts w:eastAsia="Arial Unicode MS"/>
          <w:szCs w:val="20"/>
          <w:lang w:eastAsia="zh-CN" w:bidi="ar"/>
        </w:rPr>
        <w:t xml:space="preserve"> and the cell coverage is impacted. </w:t>
      </w:r>
      <w:r w:rsidR="00B83BB3">
        <w:rPr>
          <w:rFonts w:eastAsia="Arial Unicode MS"/>
          <w:szCs w:val="20"/>
          <w:lang w:eastAsia="zh-CN" w:bidi="ar"/>
        </w:rPr>
        <w:t xml:space="preserve">The gNB-CU should know that information and </w:t>
      </w:r>
      <w:r w:rsidRPr="00D2723B">
        <w:rPr>
          <w:rFonts w:eastAsia="Arial Unicode MS"/>
          <w:szCs w:val="20"/>
          <w:lang w:eastAsia="zh-CN" w:bidi="ar"/>
        </w:rPr>
        <w:t>need</w:t>
      </w:r>
      <w:r w:rsidR="00B83BB3">
        <w:rPr>
          <w:rFonts w:eastAsia="Arial Unicode MS"/>
          <w:szCs w:val="20"/>
          <w:lang w:eastAsia="zh-CN" w:bidi="ar"/>
        </w:rPr>
        <w:t>s</w:t>
      </w:r>
      <w:r w:rsidRPr="00D2723B">
        <w:rPr>
          <w:rFonts w:eastAsia="Arial Unicode MS"/>
          <w:szCs w:val="20"/>
          <w:lang w:eastAsia="zh-CN" w:bidi="ar"/>
        </w:rPr>
        <w:t xml:space="preserve"> to assist gNB-DU for </w:t>
      </w:r>
      <w:r>
        <w:rPr>
          <w:rFonts w:eastAsia="Arial Unicode MS"/>
          <w:szCs w:val="20"/>
          <w:lang w:eastAsia="zh-CN" w:bidi="ar"/>
        </w:rPr>
        <w:t>deciding</w:t>
      </w:r>
      <w:r w:rsidRPr="00D2723B">
        <w:rPr>
          <w:rFonts w:eastAsia="Arial Unicode MS"/>
          <w:szCs w:val="20"/>
          <w:lang w:eastAsia="zh-CN" w:bidi="ar"/>
        </w:rPr>
        <w:t xml:space="preserve"> the cells to apply on-demand SSB.</w:t>
      </w:r>
      <w:r>
        <w:rPr>
          <w:rFonts w:eastAsia="Arial Unicode MS" w:hint="eastAsia"/>
          <w:szCs w:val="20"/>
          <w:lang w:eastAsia="zh-CN" w:bidi="ar"/>
        </w:rPr>
        <w:t xml:space="preserve"> </w:t>
      </w:r>
      <w:r>
        <w:rPr>
          <w:rFonts w:eastAsia="Arial Unicode MS"/>
          <w:szCs w:val="20"/>
          <w:lang w:eastAsia="zh-CN" w:bidi="ar"/>
        </w:rPr>
        <w:t xml:space="preserve">For example, </w:t>
      </w:r>
      <w:r w:rsidRPr="00D2723B">
        <w:rPr>
          <w:rFonts w:eastAsia="Arial Unicode MS"/>
          <w:szCs w:val="20"/>
          <w:lang w:eastAsia="zh-CN" w:bidi="ar"/>
        </w:rPr>
        <w:t>gNB-CU can send the allowed cells list to gNB-DU for applying on-demand SSB</w:t>
      </w:r>
      <w:r w:rsidR="00972014">
        <w:rPr>
          <w:rFonts w:eastAsia="Arial Unicode MS"/>
          <w:szCs w:val="20"/>
          <w:lang w:eastAsia="zh-CN" w:bidi="ar"/>
        </w:rPr>
        <w:t xml:space="preserve"> to CD-SSB</w:t>
      </w:r>
      <w:r w:rsidRPr="00D2723B">
        <w:rPr>
          <w:rFonts w:eastAsia="Arial Unicode MS"/>
          <w:szCs w:val="20"/>
          <w:lang w:eastAsia="zh-CN" w:bidi="ar"/>
        </w:rPr>
        <w:t xml:space="preserve">. </w:t>
      </w:r>
    </w:p>
    <w:p w14:paraId="4D953E96" w14:textId="042D23F7" w:rsidR="003E0AF0" w:rsidRDefault="003E0AF0" w:rsidP="003E0AF0">
      <w:pPr>
        <w:pStyle w:val="a2"/>
        <w:rPr>
          <w:rFonts w:eastAsia="Arial Unicode MS"/>
          <w:b/>
          <w:bCs/>
          <w:szCs w:val="20"/>
          <w:lang w:eastAsia="zh-CN" w:bidi="ar"/>
        </w:rPr>
      </w:pPr>
      <w:r>
        <w:rPr>
          <w:rFonts w:eastAsia="Arial Unicode MS"/>
          <w:szCs w:val="20"/>
          <w:lang w:eastAsia="zh-CN" w:bidi="ar"/>
        </w:rPr>
        <w:t>However, i</w:t>
      </w:r>
      <w:r>
        <w:rPr>
          <w:rFonts w:eastAsia="Arial Unicode MS" w:hint="eastAsia"/>
          <w:szCs w:val="20"/>
          <w:lang w:eastAsia="zh-CN" w:bidi="ar"/>
        </w:rPr>
        <w:t xml:space="preserve">f </w:t>
      </w:r>
      <w:r w:rsidRPr="00310C03">
        <w:rPr>
          <w:rFonts w:eastAsia="Arial Unicode MS"/>
          <w:szCs w:val="20"/>
          <w:lang w:eastAsia="zh-CN" w:bidi="ar"/>
        </w:rPr>
        <w:t xml:space="preserve">on-demand SSB on </w:t>
      </w:r>
      <w:r>
        <w:rPr>
          <w:rFonts w:eastAsia="Arial Unicode MS"/>
          <w:szCs w:val="20"/>
          <w:lang w:eastAsia="zh-CN" w:bidi="ar"/>
        </w:rPr>
        <w:t>a</w:t>
      </w:r>
      <w:r w:rsidRPr="00310C03">
        <w:rPr>
          <w:rFonts w:eastAsia="Arial Unicode MS"/>
          <w:szCs w:val="20"/>
          <w:lang w:eastAsia="zh-CN" w:bidi="ar"/>
        </w:rPr>
        <w:t xml:space="preserve"> cell is </w:t>
      </w:r>
      <w:r>
        <w:rPr>
          <w:rFonts w:eastAsia="Arial Unicode MS" w:hint="eastAsia"/>
          <w:szCs w:val="20"/>
          <w:lang w:eastAsia="zh-CN" w:bidi="ar"/>
        </w:rPr>
        <w:t>NCD</w:t>
      </w:r>
      <w:r>
        <w:rPr>
          <w:rFonts w:eastAsia="Arial Unicode MS"/>
          <w:szCs w:val="20"/>
          <w:lang w:eastAsia="zh-CN" w:bidi="ar"/>
        </w:rPr>
        <w:t>-</w:t>
      </w:r>
      <w:r w:rsidRPr="00310C03">
        <w:rPr>
          <w:rFonts w:eastAsia="Arial Unicode MS"/>
          <w:szCs w:val="20"/>
          <w:lang w:eastAsia="zh-CN" w:bidi="ar"/>
        </w:rPr>
        <w:t>SSB</w:t>
      </w:r>
      <w:r>
        <w:rPr>
          <w:rFonts w:eastAsia="Arial Unicode MS"/>
          <w:szCs w:val="20"/>
          <w:lang w:eastAsia="zh-CN" w:bidi="ar"/>
        </w:rPr>
        <w:t xml:space="preserve"> only</w:t>
      </w:r>
      <w:r>
        <w:rPr>
          <w:rFonts w:eastAsia="Arial Unicode MS" w:hint="eastAsia"/>
          <w:szCs w:val="20"/>
          <w:lang w:eastAsia="zh-CN" w:bidi="ar"/>
        </w:rPr>
        <w:t xml:space="preserve">, </w:t>
      </w:r>
      <w:r>
        <w:rPr>
          <w:rFonts w:eastAsia="Arial Unicode MS"/>
          <w:szCs w:val="20"/>
          <w:lang w:eastAsia="zh-CN" w:bidi="ar"/>
        </w:rPr>
        <w:t xml:space="preserve">coverage of the cell is not impacted for on-demand SSB and the cell is still possible to be configured as UEs’ </w:t>
      </w:r>
      <w:proofErr w:type="spellStart"/>
      <w:r>
        <w:rPr>
          <w:rFonts w:eastAsia="Arial Unicode MS"/>
          <w:szCs w:val="20"/>
          <w:lang w:eastAsia="zh-CN" w:bidi="ar"/>
        </w:rPr>
        <w:t>PCell</w:t>
      </w:r>
      <w:proofErr w:type="spellEnd"/>
      <w:r>
        <w:rPr>
          <w:rFonts w:eastAsia="Arial Unicode MS"/>
          <w:szCs w:val="20"/>
          <w:lang w:eastAsia="zh-CN" w:bidi="ar"/>
        </w:rPr>
        <w:t>/</w:t>
      </w:r>
      <w:proofErr w:type="spellStart"/>
      <w:r>
        <w:rPr>
          <w:rFonts w:eastAsia="Arial Unicode MS"/>
          <w:szCs w:val="20"/>
          <w:lang w:eastAsia="zh-CN" w:bidi="ar"/>
        </w:rPr>
        <w:t>PSCell</w:t>
      </w:r>
      <w:proofErr w:type="spellEnd"/>
      <w:r>
        <w:rPr>
          <w:rFonts w:eastAsia="Arial Unicode MS"/>
          <w:szCs w:val="20"/>
          <w:lang w:eastAsia="zh-CN" w:bidi="ar"/>
        </w:rPr>
        <w:t xml:space="preserve">. </w:t>
      </w:r>
      <w:r w:rsidR="006705EA">
        <w:rPr>
          <w:rFonts w:eastAsia="Arial Unicode MS"/>
          <w:szCs w:val="20"/>
          <w:lang w:eastAsia="zh-CN" w:bidi="ar"/>
        </w:rPr>
        <w:t>I</w:t>
      </w:r>
      <w:r>
        <w:rPr>
          <w:rFonts w:eastAsia="Arial Unicode MS"/>
          <w:szCs w:val="20"/>
          <w:lang w:eastAsia="zh-CN" w:bidi="ar"/>
        </w:rPr>
        <w:t xml:space="preserve">n that case, gNB-DU can decide whether to apply </w:t>
      </w:r>
      <w:r w:rsidR="00B83C3D">
        <w:rPr>
          <w:rFonts w:eastAsia="Arial Unicode MS"/>
          <w:szCs w:val="20"/>
          <w:lang w:eastAsia="zh-CN" w:bidi="ar"/>
        </w:rPr>
        <w:t>on-demand SSB by itself, i.e.</w:t>
      </w:r>
      <w:r w:rsidR="00B83C3D">
        <w:rPr>
          <w:rFonts w:eastAsia="Arial Unicode MS" w:hint="eastAsia"/>
          <w:szCs w:val="20"/>
          <w:lang w:eastAsia="zh-CN" w:bidi="ar"/>
        </w:rPr>
        <w:t xml:space="preserve"> </w:t>
      </w:r>
      <w:r w:rsidRPr="00310C03">
        <w:rPr>
          <w:rFonts w:eastAsia="Arial Unicode MS"/>
          <w:szCs w:val="20"/>
          <w:lang w:eastAsia="zh-CN" w:bidi="ar"/>
        </w:rPr>
        <w:t>gNB-CU</w:t>
      </w:r>
      <w:r>
        <w:rPr>
          <w:rFonts w:eastAsia="Arial Unicode MS" w:hint="eastAsia"/>
          <w:szCs w:val="20"/>
          <w:lang w:eastAsia="zh-CN" w:bidi="ar"/>
        </w:rPr>
        <w:t xml:space="preserve"> </w:t>
      </w:r>
      <w:r>
        <w:rPr>
          <w:rFonts w:eastAsia="Arial Unicode MS"/>
          <w:szCs w:val="20"/>
          <w:lang w:eastAsia="zh-CN" w:bidi="ar"/>
        </w:rPr>
        <w:t xml:space="preserve">does not need </w:t>
      </w:r>
      <w:r>
        <w:rPr>
          <w:rFonts w:eastAsia="Arial Unicode MS" w:hint="eastAsia"/>
          <w:szCs w:val="20"/>
          <w:lang w:eastAsia="zh-CN" w:bidi="ar"/>
        </w:rPr>
        <w:t xml:space="preserve">to </w:t>
      </w:r>
      <w:r>
        <w:rPr>
          <w:rFonts w:eastAsia="Arial Unicode MS"/>
          <w:szCs w:val="20"/>
          <w:lang w:eastAsia="zh-CN" w:bidi="ar"/>
        </w:rPr>
        <w:t>assist the gNB-DU</w:t>
      </w:r>
      <w:r w:rsidRPr="00310C03">
        <w:rPr>
          <w:rFonts w:eastAsia="Arial Unicode MS"/>
          <w:szCs w:val="20"/>
          <w:lang w:eastAsia="zh-CN" w:bidi="ar"/>
        </w:rPr>
        <w:t xml:space="preserve"> to </w:t>
      </w:r>
      <w:r>
        <w:rPr>
          <w:rFonts w:eastAsia="Arial Unicode MS"/>
          <w:szCs w:val="20"/>
          <w:lang w:eastAsia="zh-CN" w:bidi="ar"/>
        </w:rPr>
        <w:t>decide which cell to apply</w:t>
      </w:r>
      <w:r w:rsidRPr="00310C03">
        <w:rPr>
          <w:rFonts w:eastAsia="Arial Unicode MS"/>
          <w:szCs w:val="20"/>
          <w:lang w:eastAsia="zh-CN" w:bidi="ar"/>
        </w:rPr>
        <w:t xml:space="preserve"> on-demand SSB.</w:t>
      </w:r>
      <w:r>
        <w:rPr>
          <w:rFonts w:eastAsia="Arial Unicode MS"/>
          <w:szCs w:val="20"/>
          <w:lang w:eastAsia="zh-CN" w:bidi="ar"/>
        </w:rPr>
        <w:t xml:space="preserve"> </w:t>
      </w:r>
      <w:r w:rsidR="00972014">
        <w:rPr>
          <w:rFonts w:eastAsia="Arial Unicode MS"/>
          <w:szCs w:val="20"/>
          <w:lang w:eastAsia="zh-CN" w:bidi="ar"/>
        </w:rPr>
        <w:t>Nevertheless, a</w:t>
      </w:r>
      <w:r w:rsidR="006705EA">
        <w:rPr>
          <w:rFonts w:eastAsia="Arial Unicode MS"/>
          <w:szCs w:val="20"/>
          <w:lang w:eastAsia="zh-CN" w:bidi="ar"/>
        </w:rPr>
        <w:t xml:space="preserve">s RAN1 has not </w:t>
      </w:r>
      <w:r w:rsidR="00B83BB3">
        <w:rPr>
          <w:rFonts w:eastAsia="Arial Unicode MS"/>
          <w:szCs w:val="20"/>
          <w:lang w:eastAsia="zh-CN" w:bidi="ar"/>
        </w:rPr>
        <w:t>conclude whether CD-SSB supports on-demand SSB</w:t>
      </w:r>
      <w:r>
        <w:rPr>
          <w:rFonts w:eastAsia="Arial Unicode MS"/>
          <w:szCs w:val="20"/>
          <w:lang w:eastAsia="zh-CN" w:bidi="ar"/>
        </w:rPr>
        <w:t xml:space="preserve">, RAN3 should wait for RAN1’s conclusion on </w:t>
      </w:r>
      <w:r w:rsidR="00B83BB3">
        <w:rPr>
          <w:rFonts w:eastAsia="Arial Unicode MS"/>
          <w:szCs w:val="20"/>
          <w:lang w:eastAsia="zh-CN" w:bidi="ar"/>
        </w:rPr>
        <w:t>the issue of gNB-CU assisting gNB-DU on decision of on-demand SSB activation</w:t>
      </w:r>
      <w:r>
        <w:rPr>
          <w:rFonts w:eastAsia="Arial Unicode MS"/>
          <w:szCs w:val="20"/>
          <w:lang w:eastAsia="zh-CN" w:bidi="ar"/>
        </w:rPr>
        <w:t>.</w:t>
      </w:r>
    </w:p>
    <w:p w14:paraId="47CFA7BB" w14:textId="534C1901" w:rsidR="00D0453D" w:rsidRPr="00652CB3" w:rsidRDefault="003E0AF0" w:rsidP="00D0453D">
      <w:pPr>
        <w:pStyle w:val="a2"/>
        <w:rPr>
          <w:rFonts w:eastAsia="Arial Unicode MS"/>
          <w:b/>
          <w:bCs/>
          <w:szCs w:val="20"/>
          <w:lang w:eastAsia="zh-CN" w:bidi="ar"/>
        </w:rPr>
      </w:pPr>
      <w:r>
        <w:rPr>
          <w:rFonts w:eastAsia="宋体" w:hint="eastAsia"/>
          <w:b/>
          <w:bCs/>
          <w:lang w:eastAsia="zh-CN"/>
        </w:rPr>
        <w:t>Observation</w:t>
      </w:r>
      <w:r>
        <w:rPr>
          <w:rFonts w:eastAsia="宋体"/>
          <w:b/>
          <w:bCs/>
          <w:lang w:eastAsia="zh-CN"/>
        </w:rPr>
        <w:t xml:space="preserve"> 4: On the issue gNB-CU assisting gNB-DU to decide on-demand SSB</w:t>
      </w:r>
      <w:r w:rsidR="00ED3C57">
        <w:rPr>
          <w:rFonts w:eastAsia="宋体"/>
          <w:b/>
          <w:bCs/>
          <w:lang w:eastAsia="zh-CN"/>
        </w:rPr>
        <w:t xml:space="preserve"> activation</w:t>
      </w:r>
      <w:r>
        <w:rPr>
          <w:rFonts w:eastAsia="宋体"/>
          <w:b/>
          <w:bCs/>
          <w:lang w:eastAsia="zh-CN"/>
        </w:rPr>
        <w:t xml:space="preserve">, </w:t>
      </w:r>
      <w:r>
        <w:rPr>
          <w:rFonts w:eastAsia="宋体" w:hint="eastAsia"/>
          <w:b/>
          <w:bCs/>
          <w:lang w:eastAsia="zh-CN"/>
        </w:rPr>
        <w:t>RAN</w:t>
      </w:r>
      <w:r>
        <w:rPr>
          <w:rFonts w:eastAsia="宋体"/>
          <w:b/>
          <w:bCs/>
          <w:lang w:eastAsia="zh-CN"/>
        </w:rPr>
        <w:t>3 wait for conclusion of RAN1 on whether CD-SSB supports on-demand SSB.</w:t>
      </w:r>
    </w:p>
    <w:p w14:paraId="2BCAFD2A" w14:textId="5D75B389" w:rsidR="00D0453D" w:rsidRPr="00132A5A" w:rsidRDefault="00271828" w:rsidP="00F91C27">
      <w:pPr>
        <w:pStyle w:val="30"/>
        <w:rPr>
          <w:sz w:val="28"/>
          <w:szCs w:val="44"/>
          <w:lang w:val="en-GB"/>
        </w:rPr>
      </w:pPr>
      <w:r w:rsidRPr="00132A5A">
        <w:rPr>
          <w:sz w:val="28"/>
          <w:szCs w:val="44"/>
          <w:lang w:val="en-GB"/>
        </w:rPr>
        <w:t xml:space="preserve">2.3 Interaction over </w:t>
      </w:r>
      <w:proofErr w:type="spellStart"/>
      <w:r w:rsidRPr="00132A5A">
        <w:rPr>
          <w:sz w:val="28"/>
          <w:szCs w:val="44"/>
          <w:lang w:val="en-GB"/>
        </w:rPr>
        <w:t>Xn</w:t>
      </w:r>
      <w:proofErr w:type="spellEnd"/>
      <w:r w:rsidRPr="00132A5A">
        <w:rPr>
          <w:sz w:val="28"/>
          <w:szCs w:val="44"/>
          <w:lang w:val="en-GB"/>
        </w:rPr>
        <w:t xml:space="preserve"> interface </w:t>
      </w:r>
    </w:p>
    <w:p w14:paraId="2D8DE0E3" w14:textId="7CAAF397" w:rsidR="00AE52D0" w:rsidRDefault="00960E56" w:rsidP="0071269D">
      <w:pPr>
        <w:pStyle w:val="a2"/>
        <w:rPr>
          <w:rFonts w:eastAsiaTheme="minorEastAsia"/>
          <w:bCs/>
          <w:lang w:eastAsia="zh-CN"/>
        </w:rPr>
      </w:pPr>
      <w:r>
        <w:rPr>
          <w:rFonts w:eastAsiaTheme="minorEastAsia"/>
          <w:bCs/>
          <w:lang w:eastAsia="zh-CN"/>
        </w:rPr>
        <w:t>As the cell coverage is determined by coverage of CD-SSB, i</w:t>
      </w:r>
      <w:r w:rsidR="00A92B8A" w:rsidRPr="00A92B8A">
        <w:rPr>
          <w:rFonts w:eastAsiaTheme="minorEastAsia"/>
          <w:bCs/>
          <w:lang w:eastAsia="zh-CN"/>
        </w:rPr>
        <w:t xml:space="preserve">f </w:t>
      </w:r>
      <w:r>
        <w:rPr>
          <w:rFonts w:eastAsiaTheme="minorEastAsia"/>
          <w:bCs/>
          <w:lang w:eastAsia="zh-CN"/>
        </w:rPr>
        <w:t xml:space="preserve">CD-SSB applies </w:t>
      </w:r>
      <w:r w:rsidR="00A92B8A" w:rsidRPr="00A92B8A">
        <w:rPr>
          <w:rFonts w:eastAsiaTheme="minorEastAsia"/>
          <w:bCs/>
          <w:lang w:eastAsia="zh-CN"/>
        </w:rPr>
        <w:t>on-demand SSB</w:t>
      </w:r>
      <w:r w:rsidR="0071269D" w:rsidRPr="0071269D">
        <w:rPr>
          <w:rFonts w:eastAsiaTheme="minorEastAsia"/>
          <w:bCs/>
          <w:lang w:eastAsia="zh-CN"/>
        </w:rPr>
        <w:t>, the cell coverage is not available since</w:t>
      </w:r>
      <w:r>
        <w:rPr>
          <w:rFonts w:eastAsiaTheme="minorEastAsia"/>
          <w:bCs/>
          <w:lang w:eastAsia="zh-CN"/>
        </w:rPr>
        <w:t xml:space="preserve"> </w:t>
      </w:r>
      <w:r w:rsidR="00D6441E">
        <w:rPr>
          <w:rFonts w:eastAsiaTheme="minorEastAsia"/>
          <w:bCs/>
          <w:lang w:eastAsia="zh-CN"/>
        </w:rPr>
        <w:t xml:space="preserve">UE cannot camp on </w:t>
      </w:r>
      <w:r w:rsidR="0071269D" w:rsidRPr="0071269D">
        <w:rPr>
          <w:rFonts w:eastAsiaTheme="minorEastAsia"/>
          <w:bCs/>
          <w:lang w:eastAsia="zh-CN"/>
        </w:rPr>
        <w:t xml:space="preserve">or handed over to </w:t>
      </w:r>
      <w:r w:rsidR="0093122F">
        <w:rPr>
          <w:rFonts w:eastAsiaTheme="minorEastAsia"/>
          <w:bCs/>
          <w:lang w:eastAsia="zh-CN"/>
        </w:rPr>
        <w:t>the</w:t>
      </w:r>
      <w:r w:rsidR="0071269D" w:rsidRPr="0071269D">
        <w:rPr>
          <w:rFonts w:eastAsiaTheme="minorEastAsia"/>
          <w:bCs/>
          <w:lang w:eastAsia="zh-CN"/>
        </w:rPr>
        <w:t xml:space="preserve"> cell.</w:t>
      </w:r>
      <w:r w:rsidR="00F91C27">
        <w:rPr>
          <w:rFonts w:eastAsiaTheme="minorEastAsia" w:hint="eastAsia"/>
          <w:bCs/>
          <w:lang w:eastAsia="zh-CN"/>
        </w:rPr>
        <w:t xml:space="preserve"> </w:t>
      </w:r>
      <w:r w:rsidR="00D6441E">
        <w:rPr>
          <w:rFonts w:eastAsiaTheme="minorEastAsia" w:hint="eastAsia"/>
          <w:bCs/>
          <w:lang w:eastAsia="zh-CN"/>
        </w:rPr>
        <w:t>T</w:t>
      </w:r>
      <w:r w:rsidR="0071269D" w:rsidRPr="0071269D">
        <w:rPr>
          <w:rFonts w:eastAsiaTheme="minorEastAsia"/>
          <w:bCs/>
          <w:lang w:eastAsia="zh-CN"/>
        </w:rPr>
        <w:t xml:space="preserve">here would be a need for NES gNB to inform the neighbour nodes on deactivation of the NES cell, that the neighbour cell can adjust the coverage to take the area of the NES cell for ensuring UE’s cell selection. But that can rely on existing </w:t>
      </w:r>
      <w:proofErr w:type="spellStart"/>
      <w:r w:rsidR="0071269D" w:rsidRPr="0071269D">
        <w:rPr>
          <w:rFonts w:eastAsiaTheme="minorEastAsia"/>
          <w:bCs/>
          <w:lang w:eastAsia="zh-CN"/>
        </w:rPr>
        <w:t>Xn</w:t>
      </w:r>
      <w:proofErr w:type="spellEnd"/>
      <w:r w:rsidR="0071269D" w:rsidRPr="0071269D">
        <w:rPr>
          <w:rFonts w:eastAsiaTheme="minorEastAsia"/>
          <w:bCs/>
          <w:lang w:eastAsia="zh-CN"/>
        </w:rPr>
        <w:t xml:space="preserve"> procedure for cell deactivation. On the other hand, when the </w:t>
      </w:r>
      <w:r w:rsidR="00FC3F2A">
        <w:rPr>
          <w:rFonts w:eastAsiaTheme="minorEastAsia"/>
          <w:bCs/>
          <w:lang w:eastAsia="zh-CN"/>
        </w:rPr>
        <w:t>CD-</w:t>
      </w:r>
      <w:r w:rsidR="0071269D" w:rsidRPr="0071269D">
        <w:rPr>
          <w:rFonts w:eastAsiaTheme="minorEastAsia"/>
          <w:bCs/>
          <w:lang w:eastAsia="zh-CN"/>
        </w:rPr>
        <w:t xml:space="preserve">SSB transmission is resumed </w:t>
      </w:r>
      <w:r w:rsidR="00FC3F2A">
        <w:rPr>
          <w:rFonts w:eastAsiaTheme="minorEastAsia"/>
          <w:bCs/>
          <w:lang w:eastAsia="zh-CN"/>
        </w:rPr>
        <w:t>to normal SSB transmission</w:t>
      </w:r>
      <w:r w:rsidR="0071269D" w:rsidRPr="0071269D">
        <w:rPr>
          <w:rFonts w:eastAsiaTheme="minorEastAsia"/>
          <w:bCs/>
          <w:lang w:eastAsia="zh-CN"/>
        </w:rPr>
        <w:t xml:space="preserve">, the NES gNB would need to inform the </w:t>
      </w:r>
      <w:bookmarkStart w:id="7" w:name="OLE_LINK9"/>
      <w:bookmarkStart w:id="8" w:name="OLE_LINK10"/>
      <w:r w:rsidR="0071269D" w:rsidRPr="0071269D">
        <w:rPr>
          <w:rFonts w:eastAsiaTheme="minorEastAsia"/>
          <w:bCs/>
          <w:lang w:eastAsia="zh-CN"/>
        </w:rPr>
        <w:t>neighbour nodes</w:t>
      </w:r>
      <w:bookmarkEnd w:id="7"/>
      <w:bookmarkEnd w:id="8"/>
      <w:r w:rsidR="0071269D" w:rsidRPr="0071269D">
        <w:rPr>
          <w:rFonts w:eastAsiaTheme="minorEastAsia"/>
          <w:bCs/>
          <w:lang w:eastAsia="zh-CN"/>
        </w:rPr>
        <w:t xml:space="preserve"> about the activation and new coverage of the NES cell. That can rely on existing </w:t>
      </w:r>
      <w:proofErr w:type="spellStart"/>
      <w:r w:rsidR="0071269D" w:rsidRPr="0071269D">
        <w:rPr>
          <w:rFonts w:eastAsiaTheme="minorEastAsia"/>
          <w:bCs/>
          <w:lang w:eastAsia="zh-CN"/>
        </w:rPr>
        <w:t>Xn</w:t>
      </w:r>
      <w:proofErr w:type="spellEnd"/>
      <w:r w:rsidR="0071269D" w:rsidRPr="0071269D">
        <w:rPr>
          <w:rFonts w:eastAsiaTheme="minorEastAsia"/>
          <w:bCs/>
          <w:lang w:eastAsia="zh-CN"/>
        </w:rPr>
        <w:t xml:space="preserve"> procedures for exchanging coverage change between NG-RAN nodes.</w:t>
      </w:r>
      <w:r w:rsidR="00D6441E">
        <w:rPr>
          <w:rFonts w:eastAsiaTheme="minorEastAsia" w:hint="eastAsia"/>
          <w:bCs/>
          <w:lang w:eastAsia="zh-CN"/>
        </w:rPr>
        <w:t xml:space="preserve"> Therefore, t</w:t>
      </w:r>
      <w:r w:rsidR="00D6441E" w:rsidRPr="00D6441E">
        <w:rPr>
          <w:rFonts w:eastAsiaTheme="minorEastAsia"/>
          <w:bCs/>
          <w:lang w:eastAsia="zh-CN"/>
        </w:rPr>
        <w:t xml:space="preserve">he cell deactivation or coverage changes caused by applying on-demand SSB for CD-SSB can be informed to neighbour nodes via existing </w:t>
      </w:r>
      <w:proofErr w:type="spellStart"/>
      <w:r w:rsidR="00D6441E" w:rsidRPr="00D6441E">
        <w:rPr>
          <w:rFonts w:eastAsiaTheme="minorEastAsia"/>
          <w:bCs/>
          <w:lang w:eastAsia="zh-CN"/>
        </w:rPr>
        <w:t>Xn</w:t>
      </w:r>
      <w:proofErr w:type="spellEnd"/>
      <w:r w:rsidR="00D6441E" w:rsidRPr="00D6441E">
        <w:rPr>
          <w:rFonts w:eastAsiaTheme="minorEastAsia"/>
          <w:bCs/>
          <w:lang w:eastAsia="zh-CN"/>
        </w:rPr>
        <w:t xml:space="preserve"> procedure.</w:t>
      </w:r>
      <w:r w:rsidR="00EC5715">
        <w:rPr>
          <w:rFonts w:eastAsiaTheme="minorEastAsia"/>
          <w:bCs/>
          <w:lang w:eastAsia="zh-CN"/>
        </w:rPr>
        <w:t xml:space="preserve"> </w:t>
      </w:r>
      <w:r w:rsidR="00FC3F2A">
        <w:rPr>
          <w:rFonts w:eastAsiaTheme="minorEastAsia"/>
          <w:bCs/>
          <w:lang w:eastAsia="zh-CN"/>
        </w:rPr>
        <w:t>So,</w:t>
      </w:r>
      <w:r w:rsidR="00EC5715">
        <w:rPr>
          <w:rFonts w:eastAsiaTheme="minorEastAsia"/>
          <w:bCs/>
          <w:lang w:eastAsia="zh-CN"/>
        </w:rPr>
        <w:t xml:space="preserve"> there would be no impact to </w:t>
      </w:r>
      <w:proofErr w:type="spellStart"/>
      <w:r w:rsidR="00EC5715">
        <w:rPr>
          <w:rFonts w:eastAsiaTheme="minorEastAsia"/>
          <w:bCs/>
          <w:lang w:eastAsia="zh-CN"/>
        </w:rPr>
        <w:t>Xn</w:t>
      </w:r>
      <w:proofErr w:type="spellEnd"/>
      <w:r w:rsidR="00EC5715">
        <w:rPr>
          <w:rFonts w:eastAsiaTheme="minorEastAsia"/>
          <w:bCs/>
          <w:lang w:eastAsia="zh-CN"/>
        </w:rPr>
        <w:t xml:space="preserve"> procedure even if the CD-SSB applies on-demand SSB.</w:t>
      </w:r>
    </w:p>
    <w:p w14:paraId="18CD2258" w14:textId="02B7DC16" w:rsidR="00911D24" w:rsidRDefault="0093122F" w:rsidP="0071269D">
      <w:pPr>
        <w:pStyle w:val="a2"/>
        <w:rPr>
          <w:rFonts w:eastAsiaTheme="minorEastAsia"/>
          <w:bCs/>
          <w:lang w:eastAsia="zh-CN"/>
        </w:rPr>
      </w:pPr>
      <w:r>
        <w:rPr>
          <w:rFonts w:eastAsiaTheme="minorEastAsia"/>
          <w:bCs/>
          <w:lang w:eastAsia="zh-CN"/>
        </w:rPr>
        <w:t>However</w:t>
      </w:r>
      <w:r w:rsidR="00D6441E" w:rsidRPr="00D6441E">
        <w:rPr>
          <w:rFonts w:eastAsiaTheme="minorEastAsia"/>
          <w:bCs/>
          <w:lang w:eastAsia="zh-CN"/>
        </w:rPr>
        <w:t xml:space="preserve">, </w:t>
      </w:r>
      <w:r>
        <w:rPr>
          <w:rFonts w:eastAsiaTheme="minorEastAsia"/>
          <w:bCs/>
          <w:lang w:eastAsia="zh-CN"/>
        </w:rPr>
        <w:t xml:space="preserve">since the SSB applying on-demand SSB mode cannot be configured as objective of neighbor cell measurement, </w:t>
      </w:r>
      <w:r w:rsidR="00911D24">
        <w:rPr>
          <w:rFonts w:eastAsiaTheme="minorEastAsia"/>
          <w:bCs/>
          <w:lang w:eastAsia="zh-CN"/>
        </w:rPr>
        <w:t xml:space="preserve">the neighbor nodes should not configure the on-demand SSB </w:t>
      </w:r>
      <w:r w:rsidR="00174445">
        <w:rPr>
          <w:rFonts w:eastAsiaTheme="minorEastAsia"/>
          <w:bCs/>
          <w:lang w:eastAsia="zh-CN"/>
        </w:rPr>
        <w:t>as a measurement objective</w:t>
      </w:r>
      <w:r w:rsidR="00911D24">
        <w:rPr>
          <w:rFonts w:eastAsiaTheme="minorEastAsia"/>
          <w:bCs/>
          <w:lang w:eastAsia="zh-CN"/>
        </w:rPr>
        <w:t xml:space="preserve">. </w:t>
      </w:r>
    </w:p>
    <w:p w14:paraId="2BC6C7FA" w14:textId="4DE26E8C" w:rsidR="00911D24" w:rsidRPr="00174445" w:rsidRDefault="00F91C27" w:rsidP="0071269D">
      <w:pPr>
        <w:pStyle w:val="a2"/>
        <w:rPr>
          <w:rFonts w:eastAsiaTheme="minorEastAsia"/>
          <w:b/>
          <w:lang w:eastAsia="zh-CN"/>
        </w:rPr>
      </w:pPr>
      <w:r>
        <w:rPr>
          <w:rFonts w:eastAsia="宋体" w:hint="eastAsia"/>
          <w:b/>
          <w:bCs/>
          <w:lang w:eastAsia="zh-CN"/>
        </w:rPr>
        <w:t>Observation</w:t>
      </w:r>
      <w:r>
        <w:rPr>
          <w:rFonts w:eastAsia="宋体"/>
          <w:b/>
          <w:bCs/>
          <w:lang w:eastAsia="zh-CN"/>
        </w:rPr>
        <w:t xml:space="preserve"> </w:t>
      </w:r>
      <w:r>
        <w:rPr>
          <w:rFonts w:eastAsia="宋体" w:hint="eastAsia"/>
          <w:b/>
          <w:bCs/>
          <w:lang w:eastAsia="zh-CN"/>
        </w:rPr>
        <w:t>5</w:t>
      </w:r>
      <w:r>
        <w:rPr>
          <w:rFonts w:eastAsia="宋体"/>
          <w:b/>
          <w:bCs/>
          <w:lang w:eastAsia="zh-CN"/>
        </w:rPr>
        <w:t>:</w:t>
      </w:r>
      <w:r w:rsidR="00911D24" w:rsidRPr="00174445">
        <w:rPr>
          <w:rFonts w:eastAsiaTheme="minorEastAsia"/>
          <w:b/>
          <w:lang w:eastAsia="zh-CN"/>
        </w:rPr>
        <w:t xml:space="preserve"> The neighbor nodes </w:t>
      </w:r>
      <w:r w:rsidR="00487708">
        <w:rPr>
          <w:rFonts w:eastAsiaTheme="minorEastAsia"/>
          <w:b/>
          <w:lang w:eastAsia="zh-CN"/>
        </w:rPr>
        <w:t xml:space="preserve">of NES gNB </w:t>
      </w:r>
      <w:r w:rsidR="00911D24" w:rsidRPr="00174445">
        <w:rPr>
          <w:rFonts w:eastAsiaTheme="minorEastAsia"/>
          <w:b/>
          <w:lang w:eastAsia="zh-CN"/>
        </w:rPr>
        <w:t xml:space="preserve">should not configure </w:t>
      </w:r>
      <w:r w:rsidR="00174445">
        <w:rPr>
          <w:rFonts w:eastAsiaTheme="minorEastAsia"/>
          <w:b/>
          <w:lang w:eastAsia="zh-CN"/>
        </w:rPr>
        <w:t>an</w:t>
      </w:r>
      <w:r w:rsidR="00911D24" w:rsidRPr="00174445">
        <w:rPr>
          <w:rFonts w:eastAsiaTheme="minorEastAsia"/>
          <w:b/>
          <w:lang w:eastAsia="zh-CN"/>
        </w:rPr>
        <w:t xml:space="preserve"> on-demand SSB </w:t>
      </w:r>
      <w:r w:rsidR="00174445" w:rsidRPr="00174445">
        <w:rPr>
          <w:rFonts w:eastAsiaTheme="minorEastAsia"/>
          <w:b/>
          <w:lang w:eastAsia="zh-CN"/>
        </w:rPr>
        <w:t>based measurement.</w:t>
      </w:r>
    </w:p>
    <w:p w14:paraId="7B4F2034" w14:textId="5E66A2A7" w:rsidR="00174445" w:rsidRDefault="00174445" w:rsidP="0071269D">
      <w:pPr>
        <w:pStyle w:val="a2"/>
        <w:rPr>
          <w:rFonts w:eastAsiaTheme="minorEastAsia"/>
          <w:bCs/>
          <w:lang w:eastAsia="zh-CN"/>
        </w:rPr>
      </w:pPr>
      <w:r>
        <w:rPr>
          <w:rFonts w:eastAsiaTheme="minorEastAsia"/>
          <w:bCs/>
          <w:lang w:eastAsia="zh-CN"/>
        </w:rPr>
        <w:t xml:space="preserve">To prevent the neighbor nodes configuring the on-demand SSB of NES cell as a measurement objective, one option is that the NES gNB does not convey the </w:t>
      </w:r>
      <w:r w:rsidR="00667C6D">
        <w:rPr>
          <w:rFonts w:eastAsiaTheme="minorEastAsia"/>
          <w:bCs/>
          <w:lang w:eastAsia="zh-CN"/>
        </w:rPr>
        <w:t xml:space="preserve">measurement configuration based on the on-demand SSB to the neighbor nodes over </w:t>
      </w:r>
      <w:proofErr w:type="spellStart"/>
      <w:r w:rsidR="00667C6D">
        <w:rPr>
          <w:rFonts w:eastAsiaTheme="minorEastAsia"/>
          <w:bCs/>
          <w:lang w:eastAsia="zh-CN"/>
        </w:rPr>
        <w:t>Xn</w:t>
      </w:r>
      <w:proofErr w:type="spellEnd"/>
      <w:r w:rsidR="00667C6D">
        <w:rPr>
          <w:rFonts w:eastAsiaTheme="minorEastAsia"/>
          <w:bCs/>
          <w:lang w:eastAsia="zh-CN"/>
        </w:rPr>
        <w:t xml:space="preserve">, another option is that the NES gNB indicates to the neighbor nodes </w:t>
      </w:r>
      <w:r w:rsidR="00D801D7">
        <w:rPr>
          <w:rFonts w:eastAsiaTheme="minorEastAsia"/>
          <w:bCs/>
          <w:lang w:eastAsia="zh-CN"/>
        </w:rPr>
        <w:t>whether a SSB based measurement configuration is for on-demand SSB or not.</w:t>
      </w:r>
      <w:r w:rsidR="00667C6D">
        <w:rPr>
          <w:rFonts w:eastAsiaTheme="minorEastAsia"/>
          <w:bCs/>
          <w:lang w:eastAsia="zh-CN"/>
        </w:rPr>
        <w:t xml:space="preserve"> </w:t>
      </w:r>
      <w:r w:rsidR="00D801D7">
        <w:rPr>
          <w:rFonts w:eastAsiaTheme="minorEastAsia"/>
          <w:bCs/>
          <w:lang w:eastAsia="zh-CN"/>
        </w:rPr>
        <w:t xml:space="preserve">Since the inter-node message </w:t>
      </w:r>
      <w:proofErr w:type="spellStart"/>
      <w:r w:rsidR="00D801D7" w:rsidRPr="00F46F20">
        <w:rPr>
          <w:rFonts w:eastAsiaTheme="minorEastAsia"/>
          <w:bCs/>
          <w:i/>
          <w:iCs/>
          <w:lang w:eastAsia="zh-CN"/>
        </w:rPr>
        <w:t>MeasurementTimingConfiguration</w:t>
      </w:r>
      <w:proofErr w:type="spellEnd"/>
      <w:r w:rsidR="00D801D7">
        <w:rPr>
          <w:rFonts w:eastAsiaTheme="minorEastAsia"/>
          <w:bCs/>
          <w:i/>
          <w:iCs/>
          <w:lang w:eastAsia="zh-CN"/>
        </w:rPr>
        <w:t xml:space="preserve"> </w:t>
      </w:r>
      <w:r w:rsidR="00D801D7">
        <w:rPr>
          <w:rFonts w:eastAsiaTheme="minorEastAsia"/>
          <w:bCs/>
          <w:lang w:eastAsia="zh-CN"/>
        </w:rPr>
        <w:t xml:space="preserve">defined in TS 38.331 is used for </w:t>
      </w:r>
      <w:r w:rsidR="00183DD6">
        <w:rPr>
          <w:rFonts w:eastAsiaTheme="minorEastAsia"/>
          <w:bCs/>
          <w:lang w:eastAsia="zh-CN"/>
        </w:rPr>
        <w:t>exchanging</w:t>
      </w:r>
      <w:r w:rsidR="00D801D7">
        <w:rPr>
          <w:rFonts w:eastAsiaTheme="minorEastAsia"/>
          <w:bCs/>
          <w:lang w:eastAsia="zh-CN"/>
        </w:rPr>
        <w:t xml:space="preserve"> the </w:t>
      </w:r>
      <w:r w:rsidR="00183DD6">
        <w:rPr>
          <w:rFonts w:eastAsiaTheme="minorEastAsia"/>
          <w:bCs/>
          <w:lang w:eastAsia="zh-CN"/>
        </w:rPr>
        <w:t xml:space="preserve">measurement </w:t>
      </w:r>
      <w:r w:rsidR="00D801D7">
        <w:rPr>
          <w:rFonts w:eastAsiaTheme="minorEastAsia"/>
          <w:bCs/>
          <w:lang w:eastAsia="zh-CN"/>
        </w:rPr>
        <w:t xml:space="preserve">configurations over </w:t>
      </w:r>
      <w:proofErr w:type="spellStart"/>
      <w:r w:rsidR="00D801D7">
        <w:rPr>
          <w:rFonts w:eastAsiaTheme="minorEastAsia"/>
          <w:bCs/>
          <w:lang w:eastAsia="zh-CN"/>
        </w:rPr>
        <w:t>Xn</w:t>
      </w:r>
      <w:proofErr w:type="spellEnd"/>
      <w:r w:rsidR="00D801D7">
        <w:rPr>
          <w:rFonts w:eastAsiaTheme="minorEastAsia"/>
          <w:bCs/>
          <w:lang w:eastAsia="zh-CN"/>
        </w:rPr>
        <w:t xml:space="preserve"> interface. If the latter solution is adopted, the </w:t>
      </w:r>
      <w:proofErr w:type="spellStart"/>
      <w:r w:rsidR="00D801D7" w:rsidRPr="00F46F20">
        <w:rPr>
          <w:rFonts w:eastAsiaTheme="minorEastAsia"/>
          <w:bCs/>
          <w:i/>
          <w:iCs/>
          <w:lang w:eastAsia="zh-CN"/>
        </w:rPr>
        <w:t>MeasurementTimingConfiguration</w:t>
      </w:r>
      <w:proofErr w:type="spellEnd"/>
      <w:r w:rsidR="00D801D7" w:rsidRPr="00E704A1" w:rsidDel="00BD1EAB">
        <w:rPr>
          <w:rFonts w:eastAsiaTheme="minorEastAsia"/>
          <w:bCs/>
          <w:lang w:eastAsia="zh-CN"/>
        </w:rPr>
        <w:t xml:space="preserve"> </w:t>
      </w:r>
      <w:r w:rsidR="00D801D7">
        <w:rPr>
          <w:rFonts w:eastAsiaTheme="minorEastAsia"/>
          <w:bCs/>
          <w:lang w:eastAsia="zh-CN"/>
        </w:rPr>
        <w:t>message can be used for the NES gNB indicating whether a configuration of SSB based measurement is for on-demand SSB.</w:t>
      </w:r>
    </w:p>
    <w:p w14:paraId="4F0B48FD" w14:textId="6282E8B2" w:rsidR="00A2459D" w:rsidRDefault="00A2459D" w:rsidP="00D0453D">
      <w:pPr>
        <w:pStyle w:val="a2"/>
        <w:rPr>
          <w:rFonts w:eastAsia="Arial Unicode MS"/>
          <w:b/>
          <w:bCs/>
          <w:szCs w:val="20"/>
          <w:lang w:eastAsia="zh-CN" w:bidi="ar"/>
        </w:rPr>
      </w:pPr>
      <w:r>
        <w:rPr>
          <w:rFonts w:eastAsia="Arial Unicode MS"/>
          <w:b/>
          <w:bCs/>
          <w:szCs w:val="20"/>
          <w:lang w:eastAsia="zh-CN" w:bidi="ar"/>
        </w:rPr>
        <w:t>Proposal</w:t>
      </w:r>
      <w:r w:rsidRPr="00652CB3">
        <w:rPr>
          <w:rFonts w:eastAsia="Arial Unicode MS"/>
          <w:b/>
          <w:bCs/>
          <w:szCs w:val="20"/>
          <w:lang w:eastAsia="zh-CN" w:bidi="ar"/>
        </w:rPr>
        <w:t xml:space="preserve"> </w:t>
      </w:r>
      <w:r w:rsidR="00F91C27">
        <w:rPr>
          <w:rFonts w:eastAsia="Arial Unicode MS" w:hint="eastAsia"/>
          <w:b/>
          <w:bCs/>
          <w:szCs w:val="20"/>
          <w:lang w:eastAsia="zh-CN" w:bidi="ar"/>
        </w:rPr>
        <w:t>2</w:t>
      </w:r>
      <w:r w:rsidRPr="00652CB3">
        <w:rPr>
          <w:rFonts w:eastAsia="Arial Unicode MS"/>
          <w:b/>
          <w:bCs/>
          <w:szCs w:val="20"/>
          <w:lang w:eastAsia="zh-CN" w:bidi="ar"/>
        </w:rPr>
        <w:t>:</w:t>
      </w:r>
      <w:r>
        <w:rPr>
          <w:rFonts w:eastAsia="Arial Unicode MS" w:hint="eastAsia"/>
          <w:b/>
          <w:bCs/>
          <w:szCs w:val="20"/>
          <w:lang w:eastAsia="zh-CN" w:bidi="ar"/>
        </w:rPr>
        <w:t xml:space="preserve"> </w:t>
      </w:r>
      <w:r w:rsidR="00183DD6">
        <w:rPr>
          <w:rFonts w:eastAsia="Arial Unicode MS"/>
          <w:b/>
          <w:bCs/>
          <w:szCs w:val="20"/>
          <w:lang w:eastAsia="zh-CN" w:bidi="ar"/>
        </w:rPr>
        <w:t xml:space="preserve">For neighbor nodes not to configure an on-demand SSB based measurement to NES cell, </w:t>
      </w:r>
      <w:r w:rsidRPr="00A2459D">
        <w:rPr>
          <w:rFonts w:eastAsia="Arial Unicode MS"/>
          <w:b/>
          <w:bCs/>
          <w:szCs w:val="20"/>
          <w:lang w:eastAsia="zh-CN" w:bidi="ar"/>
        </w:rPr>
        <w:t xml:space="preserve">NES gNB </w:t>
      </w:r>
      <w:r w:rsidR="00183DD6">
        <w:rPr>
          <w:rFonts w:eastAsia="Arial Unicode MS"/>
          <w:b/>
          <w:bCs/>
          <w:szCs w:val="20"/>
          <w:lang w:eastAsia="zh-CN" w:bidi="ar"/>
        </w:rPr>
        <w:t xml:space="preserve">does not convey measurement configuration based on on-demand SSB over </w:t>
      </w:r>
      <w:proofErr w:type="spellStart"/>
      <w:r w:rsidR="00183DD6">
        <w:rPr>
          <w:rFonts w:eastAsia="Arial Unicode MS"/>
          <w:b/>
          <w:bCs/>
          <w:szCs w:val="20"/>
          <w:lang w:eastAsia="zh-CN" w:bidi="ar"/>
        </w:rPr>
        <w:t>Xn</w:t>
      </w:r>
      <w:proofErr w:type="spellEnd"/>
      <w:r w:rsidR="00183DD6">
        <w:rPr>
          <w:rFonts w:eastAsia="Arial Unicode MS"/>
          <w:b/>
          <w:bCs/>
          <w:szCs w:val="20"/>
          <w:lang w:eastAsia="zh-CN" w:bidi="ar"/>
        </w:rPr>
        <w:t xml:space="preserve"> or it </w:t>
      </w:r>
      <w:r w:rsidRPr="00A2459D">
        <w:rPr>
          <w:rFonts w:eastAsia="Arial Unicode MS"/>
          <w:b/>
          <w:bCs/>
          <w:szCs w:val="20"/>
          <w:lang w:eastAsia="zh-CN" w:bidi="ar"/>
        </w:rPr>
        <w:t>indicate</w:t>
      </w:r>
      <w:r w:rsidR="00183DD6">
        <w:rPr>
          <w:rFonts w:eastAsia="Arial Unicode MS"/>
          <w:b/>
          <w:bCs/>
          <w:szCs w:val="20"/>
          <w:lang w:eastAsia="zh-CN" w:bidi="ar"/>
        </w:rPr>
        <w:t>s</w:t>
      </w:r>
      <w:r w:rsidRPr="00A2459D">
        <w:rPr>
          <w:rFonts w:eastAsia="Arial Unicode MS"/>
          <w:b/>
          <w:bCs/>
          <w:szCs w:val="20"/>
          <w:lang w:eastAsia="zh-CN" w:bidi="ar"/>
        </w:rPr>
        <w:t xml:space="preserve"> </w:t>
      </w:r>
      <w:r>
        <w:rPr>
          <w:rFonts w:eastAsia="Arial Unicode MS" w:hint="eastAsia"/>
          <w:b/>
          <w:bCs/>
          <w:szCs w:val="20"/>
          <w:lang w:eastAsia="zh-CN" w:bidi="ar"/>
        </w:rPr>
        <w:t xml:space="preserve">the </w:t>
      </w:r>
      <w:r w:rsidRPr="00A2459D">
        <w:rPr>
          <w:rFonts w:eastAsia="Arial Unicode MS"/>
          <w:b/>
          <w:bCs/>
          <w:szCs w:val="20"/>
          <w:lang w:eastAsia="zh-CN" w:bidi="ar"/>
        </w:rPr>
        <w:t xml:space="preserve">neighbour NG-RAN nodes whether </w:t>
      </w:r>
      <w:r w:rsidR="00183DD6">
        <w:rPr>
          <w:rFonts w:eastAsia="Arial Unicode MS"/>
          <w:b/>
          <w:bCs/>
          <w:szCs w:val="20"/>
          <w:lang w:eastAsia="zh-CN" w:bidi="ar"/>
        </w:rPr>
        <w:t xml:space="preserve">a SSB based measurement configuration is for </w:t>
      </w:r>
      <w:r w:rsidRPr="00A2459D">
        <w:rPr>
          <w:rFonts w:eastAsia="Arial Unicode MS"/>
          <w:b/>
          <w:bCs/>
          <w:szCs w:val="20"/>
          <w:lang w:eastAsia="zh-CN" w:bidi="ar"/>
        </w:rPr>
        <w:t>on-demand SSB</w:t>
      </w:r>
      <w:r>
        <w:rPr>
          <w:rFonts w:eastAsia="Arial Unicode MS" w:hint="eastAsia"/>
          <w:b/>
          <w:bCs/>
          <w:szCs w:val="20"/>
          <w:lang w:eastAsia="zh-CN" w:bidi="ar"/>
        </w:rPr>
        <w:t>.</w:t>
      </w:r>
    </w:p>
    <w:p w14:paraId="5C806D3F" w14:textId="77777777" w:rsidR="00BA201E" w:rsidRDefault="00BA201E" w:rsidP="00D0453D">
      <w:pPr>
        <w:pStyle w:val="a2"/>
        <w:rPr>
          <w:rFonts w:eastAsiaTheme="minorEastAsia"/>
          <w:b/>
          <w:bCs/>
          <w:lang w:eastAsia="zh-CN"/>
        </w:rPr>
      </w:pPr>
    </w:p>
    <w:p w14:paraId="6E02B349" w14:textId="77777777" w:rsidR="0050099E" w:rsidRDefault="0050099E" w:rsidP="0050099E">
      <w:pPr>
        <w:pStyle w:val="1"/>
        <w:tabs>
          <w:tab w:val="clear" w:pos="567"/>
          <w:tab w:val="left" w:pos="432"/>
        </w:tabs>
        <w:ind w:left="432" w:hanging="432"/>
        <w:jc w:val="both"/>
      </w:pPr>
      <w:r>
        <w:rPr>
          <w:rFonts w:hint="eastAsia"/>
        </w:rPr>
        <w:lastRenderedPageBreak/>
        <w:t>C</w:t>
      </w:r>
      <w:r>
        <w:t>onclusion</w:t>
      </w:r>
    </w:p>
    <w:p w14:paraId="78A4D9BF" w14:textId="77777777" w:rsidR="0050099E" w:rsidRDefault="0050099E" w:rsidP="0050099E">
      <w:pPr>
        <w:pStyle w:val="a2"/>
        <w:spacing w:beforeLines="50" w:before="120"/>
        <w:rPr>
          <w:rFonts w:eastAsia="宋体"/>
          <w:lang w:val="en-GB" w:eastAsia="zh-CN"/>
        </w:rPr>
      </w:pPr>
      <w:bookmarkStart w:id="9" w:name="OLE_LINK59"/>
      <w:bookmarkStart w:id="10" w:name="OLE_LINK60"/>
      <w:bookmarkStart w:id="11" w:name="OLE_LINK58"/>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2" w:name="OLE_LINK47"/>
      <w:bookmarkStart w:id="13" w:name="OLE_LINK48"/>
      <w:r>
        <w:rPr>
          <w:rFonts w:eastAsia="宋体"/>
          <w:lang w:val="en-GB" w:eastAsia="zh-CN"/>
        </w:rPr>
        <w:t>have following observations and proposals:</w:t>
      </w:r>
    </w:p>
    <w:p w14:paraId="1DAEBE7F" w14:textId="46CC81DF" w:rsidR="00F91C27" w:rsidRDefault="00ED3C57" w:rsidP="00F91C27">
      <w:pPr>
        <w:pStyle w:val="a2"/>
        <w:rPr>
          <w:rFonts w:eastAsia="Arial Unicode MS"/>
          <w:szCs w:val="20"/>
          <w:lang w:eastAsia="zh-CN" w:bidi="ar"/>
        </w:rPr>
      </w:pPr>
      <w:r>
        <w:rPr>
          <w:rFonts w:eastAsia="宋体"/>
          <w:b/>
          <w:bCs/>
          <w:lang w:eastAsia="zh-CN"/>
        </w:rPr>
        <w:t>Observation 1: NES gNB</w:t>
      </w:r>
      <w:r>
        <w:rPr>
          <w:rFonts w:eastAsia="宋体" w:hint="eastAsia"/>
          <w:b/>
          <w:bCs/>
          <w:lang w:eastAsia="zh-CN"/>
        </w:rPr>
        <w:t>-DU</w:t>
      </w:r>
      <w:r>
        <w:rPr>
          <w:rFonts w:eastAsia="宋体"/>
          <w:b/>
          <w:bCs/>
          <w:lang w:eastAsia="zh-CN"/>
        </w:rPr>
        <w:t xml:space="preserve"> initiates on-demand SSB and takes the role of configuring </w:t>
      </w:r>
      <w:r>
        <w:rPr>
          <w:rFonts w:eastAsia="宋体"/>
          <w:b/>
          <w:lang w:eastAsia="zh-CN"/>
        </w:rPr>
        <w:t xml:space="preserve">on-demand SSB </w:t>
      </w:r>
      <w:proofErr w:type="spellStart"/>
      <w:r>
        <w:rPr>
          <w:rFonts w:eastAsia="宋体"/>
          <w:b/>
          <w:lang w:eastAsia="zh-CN"/>
        </w:rPr>
        <w:t>SCell</w:t>
      </w:r>
      <w:proofErr w:type="spellEnd"/>
      <w:r>
        <w:rPr>
          <w:rFonts w:eastAsia="宋体"/>
          <w:b/>
          <w:lang w:eastAsia="zh-CN"/>
        </w:rPr>
        <w:t>.</w:t>
      </w:r>
    </w:p>
    <w:p w14:paraId="53CED7A4" w14:textId="5D40ED37" w:rsidR="00F91C27" w:rsidRDefault="00ED3C57" w:rsidP="00F91C27">
      <w:pPr>
        <w:pStyle w:val="a2"/>
        <w:spacing w:before="120"/>
        <w:rPr>
          <w:rFonts w:eastAsia="宋体"/>
          <w:b/>
          <w:bCs/>
          <w:lang w:eastAsia="zh-CN"/>
        </w:rPr>
      </w:pPr>
      <w:r w:rsidRPr="00DC0F26">
        <w:rPr>
          <w:rFonts w:eastAsia="Arial Unicode MS" w:hint="eastAsia"/>
          <w:b/>
          <w:bCs/>
          <w:szCs w:val="20"/>
          <w:lang w:eastAsia="zh-CN" w:bidi="ar"/>
        </w:rPr>
        <w:t>O</w:t>
      </w:r>
      <w:r w:rsidRPr="00DC0F26">
        <w:rPr>
          <w:rFonts w:eastAsia="Arial Unicode MS"/>
          <w:b/>
          <w:bCs/>
          <w:szCs w:val="20"/>
          <w:lang w:eastAsia="zh-CN" w:bidi="ar"/>
        </w:rPr>
        <w:t xml:space="preserve">bservation 2: </w:t>
      </w:r>
      <w:r>
        <w:rPr>
          <w:rFonts w:eastAsia="Arial Unicode MS"/>
          <w:b/>
          <w:bCs/>
          <w:szCs w:val="20"/>
          <w:lang w:eastAsia="zh-CN" w:bidi="ar"/>
        </w:rPr>
        <w:t xml:space="preserve">If on-demand SSB is only used to NCD-SSB, </w:t>
      </w:r>
      <w:r>
        <w:rPr>
          <w:rFonts w:eastAsia="Arial Unicode MS" w:hint="eastAsia"/>
          <w:b/>
          <w:bCs/>
          <w:szCs w:val="20"/>
          <w:lang w:eastAsia="zh-CN" w:bidi="ar"/>
        </w:rPr>
        <w:t>NES g</w:t>
      </w:r>
      <w:r w:rsidRPr="00DC0F26">
        <w:rPr>
          <w:rFonts w:eastAsia="Arial Unicode MS"/>
          <w:b/>
          <w:bCs/>
          <w:szCs w:val="20"/>
          <w:lang w:eastAsia="zh-CN" w:bidi="ar"/>
        </w:rPr>
        <w:t xml:space="preserve">NB-CU </w:t>
      </w:r>
      <w:r>
        <w:rPr>
          <w:rFonts w:eastAsia="Arial Unicode MS"/>
          <w:b/>
          <w:bCs/>
          <w:szCs w:val="20"/>
          <w:lang w:eastAsia="zh-CN" w:bidi="ar"/>
        </w:rPr>
        <w:t xml:space="preserve">would not </w:t>
      </w:r>
      <w:r w:rsidRPr="00DC0F26">
        <w:rPr>
          <w:rFonts w:eastAsia="Arial Unicode MS"/>
          <w:b/>
          <w:bCs/>
          <w:szCs w:val="20"/>
          <w:lang w:eastAsia="zh-CN" w:bidi="ar"/>
        </w:rPr>
        <w:t xml:space="preserve">need to know </w:t>
      </w:r>
      <w:r>
        <w:rPr>
          <w:rFonts w:eastAsia="Arial Unicode MS"/>
          <w:b/>
          <w:bCs/>
          <w:szCs w:val="20"/>
          <w:lang w:eastAsia="zh-CN" w:bidi="ar"/>
        </w:rPr>
        <w:t>whether on-demand SSB is applied</w:t>
      </w:r>
      <w:r w:rsidRPr="00DC0F26">
        <w:rPr>
          <w:rFonts w:eastAsia="Arial Unicode MS"/>
          <w:b/>
          <w:bCs/>
          <w:szCs w:val="20"/>
          <w:lang w:eastAsia="zh-CN" w:bidi="ar"/>
        </w:rPr>
        <w:t>.</w:t>
      </w:r>
    </w:p>
    <w:p w14:paraId="41338FAF" w14:textId="6A4AEAAB" w:rsidR="00F91C27" w:rsidRPr="00AA5D3E" w:rsidRDefault="00ED3C57" w:rsidP="00F91C27">
      <w:pPr>
        <w:pStyle w:val="a2"/>
        <w:rPr>
          <w:rFonts w:eastAsia="Arial Unicode MS"/>
          <w:b/>
          <w:bCs/>
          <w:szCs w:val="20"/>
          <w:lang w:eastAsia="zh-CN" w:bidi="ar"/>
        </w:rPr>
      </w:pPr>
      <w:r w:rsidRPr="00AA5D3E">
        <w:rPr>
          <w:rFonts w:eastAsia="宋体" w:hint="eastAsia"/>
          <w:b/>
          <w:bCs/>
          <w:lang w:eastAsia="zh-CN"/>
        </w:rPr>
        <w:t>O</w:t>
      </w:r>
      <w:r w:rsidRPr="00AA5D3E">
        <w:rPr>
          <w:rFonts w:eastAsia="宋体"/>
          <w:b/>
          <w:bCs/>
          <w:lang w:eastAsia="zh-CN"/>
        </w:rPr>
        <w:t xml:space="preserve">bservation </w:t>
      </w:r>
      <w:r>
        <w:rPr>
          <w:rFonts w:eastAsia="宋体"/>
          <w:b/>
          <w:bCs/>
          <w:lang w:eastAsia="zh-CN"/>
        </w:rPr>
        <w:t>3</w:t>
      </w:r>
      <w:r w:rsidRPr="00AA5D3E">
        <w:rPr>
          <w:rFonts w:eastAsia="宋体"/>
          <w:b/>
          <w:bCs/>
          <w:lang w:eastAsia="zh-CN"/>
        </w:rPr>
        <w:t xml:space="preserve">: </w:t>
      </w:r>
      <w:r>
        <w:rPr>
          <w:rFonts w:eastAsia="宋体" w:hint="eastAsia"/>
          <w:b/>
          <w:bCs/>
          <w:lang w:eastAsia="zh-CN"/>
        </w:rPr>
        <w:t>NES g</w:t>
      </w:r>
      <w:r w:rsidRPr="00AA5D3E">
        <w:rPr>
          <w:rFonts w:eastAsia="宋体"/>
          <w:b/>
          <w:bCs/>
          <w:lang w:eastAsia="zh-CN"/>
        </w:rPr>
        <w:t xml:space="preserve">NB-CU should only configure on-demand SSB as </w:t>
      </w:r>
      <w:r>
        <w:rPr>
          <w:rFonts w:eastAsia="宋体"/>
          <w:b/>
          <w:bCs/>
          <w:lang w:eastAsia="zh-CN"/>
        </w:rPr>
        <w:t xml:space="preserve">the </w:t>
      </w:r>
      <w:r w:rsidRPr="00AA5D3E">
        <w:rPr>
          <w:rFonts w:eastAsia="宋体"/>
          <w:b/>
          <w:bCs/>
          <w:lang w:eastAsia="zh-CN"/>
        </w:rPr>
        <w:t xml:space="preserve">objective of </w:t>
      </w:r>
      <w:proofErr w:type="spellStart"/>
      <w:r w:rsidRPr="00AA5D3E">
        <w:rPr>
          <w:rFonts w:eastAsia="宋体"/>
          <w:b/>
          <w:bCs/>
          <w:lang w:eastAsia="zh-CN"/>
        </w:rPr>
        <w:t>SCell</w:t>
      </w:r>
      <w:proofErr w:type="spellEnd"/>
      <w:r w:rsidRPr="00AA5D3E">
        <w:rPr>
          <w:rFonts w:eastAsia="宋体"/>
          <w:b/>
          <w:bCs/>
          <w:lang w:eastAsia="zh-CN"/>
        </w:rPr>
        <w:t xml:space="preserve"> measurement</w:t>
      </w:r>
      <w:r>
        <w:rPr>
          <w:rFonts w:eastAsia="宋体"/>
          <w:b/>
          <w:bCs/>
          <w:lang w:eastAsia="zh-CN"/>
        </w:rPr>
        <w:t>, but not configure on-demand SSB as the objectives for neighbor cell measurements</w:t>
      </w:r>
      <w:r w:rsidRPr="00AA5D3E">
        <w:rPr>
          <w:rFonts w:eastAsia="宋体"/>
          <w:b/>
          <w:bCs/>
          <w:lang w:eastAsia="zh-CN"/>
        </w:rPr>
        <w:t>.</w:t>
      </w:r>
    </w:p>
    <w:p w14:paraId="721C15FF" w14:textId="71F6D367" w:rsidR="00F91C27" w:rsidRDefault="00ED3C57" w:rsidP="00F91C27">
      <w:pPr>
        <w:pStyle w:val="a2"/>
        <w:rPr>
          <w:rFonts w:eastAsia="Arial Unicode MS"/>
          <w:b/>
          <w:bCs/>
          <w:szCs w:val="20"/>
          <w:lang w:eastAsia="zh-CN" w:bidi="ar"/>
        </w:rPr>
      </w:pPr>
      <w:r>
        <w:rPr>
          <w:rFonts w:eastAsia="Arial Unicode MS"/>
          <w:b/>
          <w:bCs/>
          <w:szCs w:val="20"/>
          <w:lang w:eastAsia="zh-CN" w:bidi="ar"/>
        </w:rPr>
        <w:t>Proposal</w:t>
      </w:r>
      <w:r w:rsidRPr="00652CB3">
        <w:rPr>
          <w:rFonts w:eastAsia="Arial Unicode MS"/>
          <w:b/>
          <w:bCs/>
          <w:szCs w:val="20"/>
          <w:lang w:eastAsia="zh-CN" w:bidi="ar"/>
        </w:rPr>
        <w:t xml:space="preserve"> </w:t>
      </w:r>
      <w:r>
        <w:rPr>
          <w:rFonts w:eastAsia="Arial Unicode MS"/>
          <w:b/>
          <w:bCs/>
          <w:szCs w:val="20"/>
          <w:lang w:eastAsia="zh-CN" w:bidi="ar"/>
        </w:rPr>
        <w:t>1</w:t>
      </w:r>
      <w:r w:rsidRPr="00652CB3">
        <w:rPr>
          <w:rFonts w:eastAsia="Arial Unicode MS"/>
          <w:b/>
          <w:bCs/>
          <w:szCs w:val="20"/>
          <w:lang w:eastAsia="zh-CN" w:bidi="ar"/>
        </w:rPr>
        <w:t>:</w:t>
      </w:r>
      <w:r>
        <w:rPr>
          <w:rFonts w:eastAsia="Arial Unicode MS"/>
          <w:b/>
          <w:bCs/>
          <w:szCs w:val="20"/>
          <w:lang w:eastAsia="zh-CN" w:bidi="ar"/>
        </w:rPr>
        <w:t xml:space="preserve"> To make sure the gNB-CU not to configure on-demand SSB as the objectives for neighbor cell measurements, the gNB-DU needs to indicate the gNB-CU whether a SSB based measurement configuration is for on-demand SSB</w:t>
      </w:r>
      <w:r w:rsidRPr="00652CB3">
        <w:rPr>
          <w:rFonts w:eastAsia="Arial Unicode MS"/>
          <w:b/>
          <w:bCs/>
          <w:szCs w:val="20"/>
          <w:lang w:eastAsia="zh-CN" w:bidi="ar"/>
        </w:rPr>
        <w:t>.</w:t>
      </w:r>
    </w:p>
    <w:p w14:paraId="3A84C748" w14:textId="16CA79A6" w:rsidR="00F91C27" w:rsidRPr="00652CB3" w:rsidRDefault="00ED3C57" w:rsidP="00F91C27">
      <w:pPr>
        <w:pStyle w:val="a2"/>
        <w:rPr>
          <w:rFonts w:eastAsia="Arial Unicode MS"/>
          <w:b/>
          <w:bCs/>
          <w:szCs w:val="20"/>
          <w:lang w:eastAsia="zh-CN" w:bidi="ar"/>
        </w:rPr>
      </w:pPr>
      <w:r>
        <w:rPr>
          <w:rFonts w:eastAsia="宋体" w:hint="eastAsia"/>
          <w:b/>
          <w:bCs/>
          <w:lang w:eastAsia="zh-CN"/>
        </w:rPr>
        <w:t>Observation</w:t>
      </w:r>
      <w:r>
        <w:rPr>
          <w:rFonts w:eastAsia="宋体"/>
          <w:b/>
          <w:bCs/>
          <w:lang w:eastAsia="zh-CN"/>
        </w:rPr>
        <w:t xml:space="preserve"> 4: On the issue gNB-CU assisting gNB-DU to decide on-demand SSB</w:t>
      </w:r>
      <w:r>
        <w:rPr>
          <w:rFonts w:eastAsia="宋体"/>
          <w:b/>
          <w:bCs/>
          <w:lang w:eastAsia="zh-CN"/>
        </w:rPr>
        <w:t xml:space="preserve"> activation</w:t>
      </w:r>
      <w:r>
        <w:rPr>
          <w:rFonts w:eastAsia="宋体"/>
          <w:b/>
          <w:bCs/>
          <w:lang w:eastAsia="zh-CN"/>
        </w:rPr>
        <w:t xml:space="preserve">, </w:t>
      </w:r>
      <w:r>
        <w:rPr>
          <w:rFonts w:eastAsia="宋体" w:hint="eastAsia"/>
          <w:b/>
          <w:bCs/>
          <w:lang w:eastAsia="zh-CN"/>
        </w:rPr>
        <w:t>RAN</w:t>
      </w:r>
      <w:r>
        <w:rPr>
          <w:rFonts w:eastAsia="宋体"/>
          <w:b/>
          <w:bCs/>
          <w:lang w:eastAsia="zh-CN"/>
        </w:rPr>
        <w:t>3 wait for conclusion of RAN1 on whether CD-SSB supports on-demand SSB.</w:t>
      </w:r>
    </w:p>
    <w:p w14:paraId="12DDE15D" w14:textId="65443CC9" w:rsidR="00F91C27" w:rsidRPr="00174445" w:rsidRDefault="00ED3C57" w:rsidP="00F91C27">
      <w:pPr>
        <w:pStyle w:val="a2"/>
        <w:rPr>
          <w:rFonts w:eastAsiaTheme="minorEastAsia"/>
          <w:b/>
          <w:lang w:eastAsia="zh-CN"/>
        </w:rPr>
      </w:pPr>
      <w:r>
        <w:rPr>
          <w:rFonts w:eastAsia="宋体" w:hint="eastAsia"/>
          <w:b/>
          <w:bCs/>
          <w:lang w:eastAsia="zh-CN"/>
        </w:rPr>
        <w:t>Observation</w:t>
      </w:r>
      <w:r>
        <w:rPr>
          <w:rFonts w:eastAsia="宋体"/>
          <w:b/>
          <w:bCs/>
          <w:lang w:eastAsia="zh-CN"/>
        </w:rPr>
        <w:t xml:space="preserve"> </w:t>
      </w:r>
      <w:r>
        <w:rPr>
          <w:rFonts w:eastAsia="宋体" w:hint="eastAsia"/>
          <w:b/>
          <w:bCs/>
          <w:lang w:eastAsia="zh-CN"/>
        </w:rPr>
        <w:t>5</w:t>
      </w:r>
      <w:r>
        <w:rPr>
          <w:rFonts w:eastAsia="宋体"/>
          <w:b/>
          <w:bCs/>
          <w:lang w:eastAsia="zh-CN"/>
        </w:rPr>
        <w:t>:</w:t>
      </w:r>
      <w:r w:rsidRPr="00174445">
        <w:rPr>
          <w:rFonts w:eastAsiaTheme="minorEastAsia"/>
          <w:b/>
          <w:lang w:eastAsia="zh-CN"/>
        </w:rPr>
        <w:t xml:space="preserve"> The neighbor nodes </w:t>
      </w:r>
      <w:r>
        <w:rPr>
          <w:rFonts w:eastAsiaTheme="minorEastAsia"/>
          <w:b/>
          <w:lang w:eastAsia="zh-CN"/>
        </w:rPr>
        <w:t xml:space="preserve">of NES gNB </w:t>
      </w:r>
      <w:r w:rsidRPr="00174445">
        <w:rPr>
          <w:rFonts w:eastAsiaTheme="minorEastAsia"/>
          <w:b/>
          <w:lang w:eastAsia="zh-CN"/>
        </w:rPr>
        <w:t xml:space="preserve">should not configure </w:t>
      </w:r>
      <w:r>
        <w:rPr>
          <w:rFonts w:eastAsiaTheme="minorEastAsia"/>
          <w:b/>
          <w:lang w:eastAsia="zh-CN"/>
        </w:rPr>
        <w:t>an</w:t>
      </w:r>
      <w:r w:rsidRPr="00174445">
        <w:rPr>
          <w:rFonts w:eastAsiaTheme="minorEastAsia"/>
          <w:b/>
          <w:lang w:eastAsia="zh-CN"/>
        </w:rPr>
        <w:t xml:space="preserve"> on-demand SSB based measurement.</w:t>
      </w:r>
    </w:p>
    <w:p w14:paraId="79A9763F" w14:textId="36830EAE" w:rsidR="00F91C27" w:rsidRPr="00F91C27" w:rsidRDefault="00ED3C57" w:rsidP="00F91C27">
      <w:pPr>
        <w:pStyle w:val="a2"/>
        <w:rPr>
          <w:rFonts w:eastAsia="宋体"/>
          <w:lang w:eastAsia="zh-CN"/>
        </w:rPr>
      </w:pPr>
      <w:r>
        <w:rPr>
          <w:rFonts w:eastAsia="Arial Unicode MS"/>
          <w:b/>
          <w:bCs/>
          <w:szCs w:val="20"/>
          <w:lang w:eastAsia="zh-CN" w:bidi="ar"/>
        </w:rPr>
        <w:t>Proposal</w:t>
      </w:r>
      <w:r w:rsidRPr="00652CB3">
        <w:rPr>
          <w:rFonts w:eastAsia="Arial Unicode MS"/>
          <w:b/>
          <w:bCs/>
          <w:szCs w:val="20"/>
          <w:lang w:eastAsia="zh-CN" w:bidi="ar"/>
        </w:rPr>
        <w:t xml:space="preserve"> </w:t>
      </w:r>
      <w:r>
        <w:rPr>
          <w:rFonts w:eastAsia="Arial Unicode MS" w:hint="eastAsia"/>
          <w:b/>
          <w:bCs/>
          <w:szCs w:val="20"/>
          <w:lang w:eastAsia="zh-CN" w:bidi="ar"/>
        </w:rPr>
        <w:t>2</w:t>
      </w:r>
      <w:r w:rsidRPr="00652CB3">
        <w:rPr>
          <w:rFonts w:eastAsia="Arial Unicode MS"/>
          <w:b/>
          <w:bCs/>
          <w:szCs w:val="20"/>
          <w:lang w:eastAsia="zh-CN" w:bidi="ar"/>
        </w:rPr>
        <w:t>:</w:t>
      </w:r>
      <w:r>
        <w:rPr>
          <w:rFonts w:eastAsia="Arial Unicode MS" w:hint="eastAsia"/>
          <w:b/>
          <w:bCs/>
          <w:szCs w:val="20"/>
          <w:lang w:eastAsia="zh-CN" w:bidi="ar"/>
        </w:rPr>
        <w:t xml:space="preserve"> </w:t>
      </w:r>
      <w:r>
        <w:rPr>
          <w:rFonts w:eastAsia="Arial Unicode MS"/>
          <w:b/>
          <w:bCs/>
          <w:szCs w:val="20"/>
          <w:lang w:eastAsia="zh-CN" w:bidi="ar"/>
        </w:rPr>
        <w:t xml:space="preserve">For neighbor nodes not to configure an on-demand SSB based measurement to NES cell, </w:t>
      </w:r>
      <w:r w:rsidRPr="00A2459D">
        <w:rPr>
          <w:rFonts w:eastAsia="Arial Unicode MS"/>
          <w:b/>
          <w:bCs/>
          <w:szCs w:val="20"/>
          <w:lang w:eastAsia="zh-CN" w:bidi="ar"/>
        </w:rPr>
        <w:t xml:space="preserve">NES gNB </w:t>
      </w:r>
      <w:r>
        <w:rPr>
          <w:rFonts w:eastAsia="Arial Unicode MS"/>
          <w:b/>
          <w:bCs/>
          <w:szCs w:val="20"/>
          <w:lang w:eastAsia="zh-CN" w:bidi="ar"/>
        </w:rPr>
        <w:t xml:space="preserve">does not convey measurement configuration based on on-demand SSB over </w:t>
      </w:r>
      <w:proofErr w:type="spellStart"/>
      <w:r>
        <w:rPr>
          <w:rFonts w:eastAsia="Arial Unicode MS"/>
          <w:b/>
          <w:bCs/>
          <w:szCs w:val="20"/>
          <w:lang w:eastAsia="zh-CN" w:bidi="ar"/>
        </w:rPr>
        <w:t>Xn</w:t>
      </w:r>
      <w:proofErr w:type="spellEnd"/>
      <w:r>
        <w:rPr>
          <w:rFonts w:eastAsia="Arial Unicode MS"/>
          <w:b/>
          <w:bCs/>
          <w:szCs w:val="20"/>
          <w:lang w:eastAsia="zh-CN" w:bidi="ar"/>
        </w:rPr>
        <w:t xml:space="preserve"> or it </w:t>
      </w:r>
      <w:r w:rsidRPr="00A2459D">
        <w:rPr>
          <w:rFonts w:eastAsia="Arial Unicode MS"/>
          <w:b/>
          <w:bCs/>
          <w:szCs w:val="20"/>
          <w:lang w:eastAsia="zh-CN" w:bidi="ar"/>
        </w:rPr>
        <w:t>indicate</w:t>
      </w:r>
      <w:r>
        <w:rPr>
          <w:rFonts w:eastAsia="Arial Unicode MS"/>
          <w:b/>
          <w:bCs/>
          <w:szCs w:val="20"/>
          <w:lang w:eastAsia="zh-CN" w:bidi="ar"/>
        </w:rPr>
        <w:t>s</w:t>
      </w:r>
      <w:r w:rsidRPr="00A2459D">
        <w:rPr>
          <w:rFonts w:eastAsia="Arial Unicode MS"/>
          <w:b/>
          <w:bCs/>
          <w:szCs w:val="20"/>
          <w:lang w:eastAsia="zh-CN" w:bidi="ar"/>
        </w:rPr>
        <w:t xml:space="preserve"> </w:t>
      </w:r>
      <w:r>
        <w:rPr>
          <w:rFonts w:eastAsia="Arial Unicode MS" w:hint="eastAsia"/>
          <w:b/>
          <w:bCs/>
          <w:szCs w:val="20"/>
          <w:lang w:eastAsia="zh-CN" w:bidi="ar"/>
        </w:rPr>
        <w:t xml:space="preserve">the </w:t>
      </w:r>
      <w:r w:rsidRPr="00A2459D">
        <w:rPr>
          <w:rFonts w:eastAsia="Arial Unicode MS"/>
          <w:b/>
          <w:bCs/>
          <w:szCs w:val="20"/>
          <w:lang w:eastAsia="zh-CN" w:bidi="ar"/>
        </w:rPr>
        <w:t xml:space="preserve">neighbour NG-RAN nodes whether </w:t>
      </w:r>
      <w:r>
        <w:rPr>
          <w:rFonts w:eastAsia="Arial Unicode MS"/>
          <w:b/>
          <w:bCs/>
          <w:szCs w:val="20"/>
          <w:lang w:eastAsia="zh-CN" w:bidi="ar"/>
        </w:rPr>
        <w:t xml:space="preserve">a SSB based measurement configuration is for </w:t>
      </w:r>
      <w:r w:rsidRPr="00A2459D">
        <w:rPr>
          <w:rFonts w:eastAsia="Arial Unicode MS"/>
          <w:b/>
          <w:bCs/>
          <w:szCs w:val="20"/>
          <w:lang w:eastAsia="zh-CN" w:bidi="ar"/>
        </w:rPr>
        <w:t>on-demand SSB</w:t>
      </w:r>
      <w:r>
        <w:rPr>
          <w:rFonts w:eastAsia="Arial Unicode MS" w:hint="eastAsia"/>
          <w:b/>
          <w:bCs/>
          <w:szCs w:val="20"/>
          <w:lang w:eastAsia="zh-CN" w:bidi="ar"/>
        </w:rPr>
        <w:t>.</w:t>
      </w:r>
    </w:p>
    <w:bookmarkEnd w:id="9"/>
    <w:bookmarkEnd w:id="10"/>
    <w:bookmarkEnd w:id="11"/>
    <w:p w14:paraId="2067687A" w14:textId="77777777" w:rsidR="0050099E" w:rsidRDefault="0050099E" w:rsidP="0050099E">
      <w:pPr>
        <w:pStyle w:val="1"/>
        <w:tabs>
          <w:tab w:val="clear" w:pos="567"/>
          <w:tab w:val="left" w:pos="432"/>
        </w:tabs>
        <w:ind w:left="432" w:hanging="432"/>
        <w:jc w:val="both"/>
      </w:pPr>
      <w:r>
        <w:t>Reference</w:t>
      </w:r>
    </w:p>
    <w:p w14:paraId="3A1FE597" w14:textId="77777777" w:rsidR="0050099E" w:rsidRDefault="0050099E" w:rsidP="0050099E">
      <w:pPr>
        <w:pStyle w:val="a2"/>
        <w:numPr>
          <w:ilvl w:val="0"/>
          <w:numId w:val="13"/>
        </w:numPr>
        <w:spacing w:beforeLines="50" w:before="120"/>
        <w:rPr>
          <w:rFonts w:eastAsiaTheme="minorEastAsia"/>
          <w:lang w:eastAsia="zh-CN"/>
        </w:rPr>
      </w:pPr>
      <w:bookmarkStart w:id="14" w:name="_Ref163398954"/>
      <w:bookmarkStart w:id="15" w:name="OLE_LINK15"/>
      <w:bookmarkStart w:id="16" w:name="OLE_LINK16"/>
      <w:bookmarkStart w:id="17" w:name="_Ref131664378"/>
      <w:bookmarkStart w:id="18" w:name="OLE_LINK192"/>
      <w:bookmarkStart w:id="19" w:name="OLE_LINK14"/>
      <w:r>
        <w:rPr>
          <w:rFonts w:eastAsiaTheme="minorEastAsia"/>
          <w:lang w:eastAsia="zh-CN"/>
        </w:rPr>
        <w:t>RP-234065, New WID: Enhancements of network energy savings for NR, RAN#103, Ericsson</w:t>
      </w:r>
      <w:bookmarkEnd w:id="14"/>
    </w:p>
    <w:bookmarkEnd w:id="12"/>
    <w:bookmarkEnd w:id="13"/>
    <w:bookmarkEnd w:id="15"/>
    <w:bookmarkEnd w:id="16"/>
    <w:bookmarkEnd w:id="17"/>
    <w:bookmarkEnd w:id="18"/>
    <w:bookmarkEnd w:id="19"/>
    <w:p w14:paraId="74B7A074" w14:textId="2577A542" w:rsidR="0050099E" w:rsidRDefault="00960643" w:rsidP="00960643">
      <w:pPr>
        <w:pStyle w:val="a2"/>
        <w:numPr>
          <w:ilvl w:val="0"/>
          <w:numId w:val="13"/>
        </w:numPr>
        <w:spacing w:beforeLines="50" w:before="120"/>
        <w:rPr>
          <w:rFonts w:eastAsiaTheme="minorEastAsia"/>
          <w:lang w:eastAsia="zh-CN"/>
        </w:rPr>
      </w:pPr>
      <w:r w:rsidRPr="00960643">
        <w:rPr>
          <w:rFonts w:eastAsiaTheme="minorEastAsia"/>
          <w:lang w:eastAsia="zh-CN"/>
        </w:rPr>
        <w:t>Chair notes RAN1#118 eom4</w:t>
      </w:r>
    </w:p>
    <w:p w14:paraId="625183E5" w14:textId="11FA8B62" w:rsidR="001E3ED1" w:rsidRPr="00D85405" w:rsidRDefault="00A71922" w:rsidP="001E3ED1">
      <w:pPr>
        <w:pStyle w:val="a2"/>
        <w:numPr>
          <w:ilvl w:val="0"/>
          <w:numId w:val="13"/>
        </w:numPr>
        <w:spacing w:beforeLines="50" w:before="120"/>
        <w:rPr>
          <w:rFonts w:eastAsiaTheme="minorEastAsia"/>
          <w:lang w:eastAsia="zh-CN"/>
        </w:rPr>
      </w:pPr>
      <w:r w:rsidRPr="00D85405">
        <w:rPr>
          <w:rFonts w:eastAsiaTheme="minorEastAsia"/>
          <w:lang w:eastAsia="zh-CN"/>
        </w:rPr>
        <w:t>3GPP TS 38.331 V18.0.0</w:t>
      </w:r>
    </w:p>
    <w:sectPr w:rsidR="001E3ED1" w:rsidRPr="00D85405" w:rsidSect="00DC7290">
      <w:headerReference w:type="default" r:id="rId8"/>
      <w:footerReference w:type="even" r:id="rId9"/>
      <w:footerReference w:type="default" r:id="rId10"/>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31C9D" w14:textId="77777777" w:rsidR="00893DA7" w:rsidRDefault="00893DA7">
      <w:r>
        <w:separator/>
      </w:r>
    </w:p>
  </w:endnote>
  <w:endnote w:type="continuationSeparator" w:id="0">
    <w:p w14:paraId="42732927" w14:textId="77777777" w:rsidR="00893DA7" w:rsidRDefault="0089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8F101" w14:textId="77777777" w:rsidR="006B54D4" w:rsidRDefault="004635AE">
    <w:pPr>
      <w:pStyle w:val="af1"/>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18128C02" w14:textId="77777777" w:rsidR="006B54D4" w:rsidRDefault="006B54D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3073" w14:textId="77777777" w:rsidR="006B54D4" w:rsidRDefault="004635AE">
    <w:pPr>
      <w:pStyle w:val="af1"/>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4361B2">
      <w:rPr>
        <w:rStyle w:val="afc"/>
        <w:noProof/>
      </w:rPr>
      <w:t>4</w:t>
    </w:r>
    <w:r>
      <w:rPr>
        <w:rStyle w:val="afc"/>
      </w:rPr>
      <w:fldChar w:fldCharType="end"/>
    </w:r>
  </w:p>
  <w:p w14:paraId="69F19A5F" w14:textId="77777777" w:rsidR="006B54D4" w:rsidRDefault="006B54D4">
    <w:pPr>
      <w:pStyle w:val="af1"/>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62810" w14:textId="77777777" w:rsidR="00893DA7" w:rsidRDefault="00893DA7">
      <w:r>
        <w:separator/>
      </w:r>
    </w:p>
  </w:footnote>
  <w:footnote w:type="continuationSeparator" w:id="0">
    <w:p w14:paraId="760E4183" w14:textId="77777777" w:rsidR="00893DA7" w:rsidRDefault="0089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8ECC" w14:textId="77777777" w:rsidR="006B54D4" w:rsidRDefault="006B54D4">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6"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2"/>
  </w:num>
  <w:num w:numId="2">
    <w:abstractNumId w:val="0"/>
  </w:num>
  <w:num w:numId="3">
    <w:abstractNumId w:val="5"/>
  </w:num>
  <w:num w:numId="4">
    <w:abstractNumId w:val="2"/>
  </w:num>
  <w:num w:numId="5">
    <w:abstractNumId w:val="3"/>
  </w:num>
  <w:num w:numId="6">
    <w:abstractNumId w:val="4"/>
  </w:num>
  <w:num w:numId="7">
    <w:abstractNumId w:val="6"/>
  </w:num>
  <w:num w:numId="8">
    <w:abstractNumId w:val="11"/>
  </w:num>
  <w:num w:numId="9">
    <w:abstractNumId w:val="1"/>
  </w:num>
  <w:num w:numId="10">
    <w:abstractNumId w:val="10"/>
  </w:num>
  <w:num w:numId="11">
    <w:abstractNumId w:val="9"/>
  </w:num>
  <w:num w:numId="12">
    <w:abstractNumId w:val="8"/>
  </w:num>
  <w:num w:numId="13">
    <w:abstractNumId w:val="7"/>
  </w:num>
  <w:num w:numId="14">
    <w:abstractNumId w:val="8"/>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588"/>
    <w:rsid w:val="00003687"/>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4235"/>
    <w:rsid w:val="000253C6"/>
    <w:rsid w:val="0002595E"/>
    <w:rsid w:val="000260E7"/>
    <w:rsid w:val="00026A53"/>
    <w:rsid w:val="00026C5D"/>
    <w:rsid w:val="00026F74"/>
    <w:rsid w:val="000278A1"/>
    <w:rsid w:val="00027AA7"/>
    <w:rsid w:val="00027F6B"/>
    <w:rsid w:val="000307F7"/>
    <w:rsid w:val="00031185"/>
    <w:rsid w:val="000318A1"/>
    <w:rsid w:val="00032071"/>
    <w:rsid w:val="000322B6"/>
    <w:rsid w:val="000328C9"/>
    <w:rsid w:val="00032C64"/>
    <w:rsid w:val="000333ED"/>
    <w:rsid w:val="000333F1"/>
    <w:rsid w:val="000334C4"/>
    <w:rsid w:val="00033647"/>
    <w:rsid w:val="0003453F"/>
    <w:rsid w:val="00034856"/>
    <w:rsid w:val="00035072"/>
    <w:rsid w:val="00035310"/>
    <w:rsid w:val="0003533D"/>
    <w:rsid w:val="000358B3"/>
    <w:rsid w:val="0003598B"/>
    <w:rsid w:val="00035B51"/>
    <w:rsid w:val="00035F2E"/>
    <w:rsid w:val="000366AD"/>
    <w:rsid w:val="00036C39"/>
    <w:rsid w:val="00036F18"/>
    <w:rsid w:val="0003719D"/>
    <w:rsid w:val="000372B8"/>
    <w:rsid w:val="000377F4"/>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B16"/>
    <w:rsid w:val="00046064"/>
    <w:rsid w:val="000460BD"/>
    <w:rsid w:val="00046283"/>
    <w:rsid w:val="000466C6"/>
    <w:rsid w:val="00046CC7"/>
    <w:rsid w:val="00047744"/>
    <w:rsid w:val="00047FD2"/>
    <w:rsid w:val="0005030C"/>
    <w:rsid w:val="00050F96"/>
    <w:rsid w:val="00051D6E"/>
    <w:rsid w:val="00052524"/>
    <w:rsid w:val="00052860"/>
    <w:rsid w:val="000529C6"/>
    <w:rsid w:val="00052D73"/>
    <w:rsid w:val="000535BC"/>
    <w:rsid w:val="0005366E"/>
    <w:rsid w:val="0005381B"/>
    <w:rsid w:val="000538A1"/>
    <w:rsid w:val="00053A0A"/>
    <w:rsid w:val="00054737"/>
    <w:rsid w:val="0005476B"/>
    <w:rsid w:val="00055E49"/>
    <w:rsid w:val="0005655F"/>
    <w:rsid w:val="00056855"/>
    <w:rsid w:val="00057F0E"/>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6EE1"/>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BF8"/>
    <w:rsid w:val="00074C1B"/>
    <w:rsid w:val="000753ED"/>
    <w:rsid w:val="000758FB"/>
    <w:rsid w:val="00075D35"/>
    <w:rsid w:val="00076404"/>
    <w:rsid w:val="00076D18"/>
    <w:rsid w:val="00076E3A"/>
    <w:rsid w:val="00077063"/>
    <w:rsid w:val="0007724A"/>
    <w:rsid w:val="00077C18"/>
    <w:rsid w:val="00077DE6"/>
    <w:rsid w:val="00077E62"/>
    <w:rsid w:val="00080197"/>
    <w:rsid w:val="000801C5"/>
    <w:rsid w:val="0008094F"/>
    <w:rsid w:val="00080BA5"/>
    <w:rsid w:val="00080E2A"/>
    <w:rsid w:val="000814E3"/>
    <w:rsid w:val="0008180D"/>
    <w:rsid w:val="000829AB"/>
    <w:rsid w:val="00082C45"/>
    <w:rsid w:val="00082D87"/>
    <w:rsid w:val="00082F47"/>
    <w:rsid w:val="0008341B"/>
    <w:rsid w:val="00083725"/>
    <w:rsid w:val="00083888"/>
    <w:rsid w:val="00083AA3"/>
    <w:rsid w:val="00083BC8"/>
    <w:rsid w:val="000840AF"/>
    <w:rsid w:val="000841A4"/>
    <w:rsid w:val="0008434A"/>
    <w:rsid w:val="00084510"/>
    <w:rsid w:val="000845DE"/>
    <w:rsid w:val="00084E6A"/>
    <w:rsid w:val="000860CF"/>
    <w:rsid w:val="000867DE"/>
    <w:rsid w:val="0008685F"/>
    <w:rsid w:val="00086A68"/>
    <w:rsid w:val="00086AEE"/>
    <w:rsid w:val="00087091"/>
    <w:rsid w:val="0008715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650"/>
    <w:rsid w:val="0009285F"/>
    <w:rsid w:val="00092B19"/>
    <w:rsid w:val="000931F4"/>
    <w:rsid w:val="0009378E"/>
    <w:rsid w:val="00093E9F"/>
    <w:rsid w:val="00094705"/>
    <w:rsid w:val="000947CB"/>
    <w:rsid w:val="0009506F"/>
    <w:rsid w:val="00095B42"/>
    <w:rsid w:val="00095BE5"/>
    <w:rsid w:val="00095C52"/>
    <w:rsid w:val="00095DA0"/>
    <w:rsid w:val="00095DDD"/>
    <w:rsid w:val="00096138"/>
    <w:rsid w:val="00096CE1"/>
    <w:rsid w:val="0009790F"/>
    <w:rsid w:val="00097ECB"/>
    <w:rsid w:val="00097F08"/>
    <w:rsid w:val="000A0BE8"/>
    <w:rsid w:val="000A0DC6"/>
    <w:rsid w:val="000A0FB4"/>
    <w:rsid w:val="000A1A22"/>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2C"/>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2FC4"/>
    <w:rsid w:val="000C36BB"/>
    <w:rsid w:val="000C3804"/>
    <w:rsid w:val="000C417E"/>
    <w:rsid w:val="000C4559"/>
    <w:rsid w:val="000C504B"/>
    <w:rsid w:val="000C519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1904"/>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A45"/>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E02"/>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C3F"/>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A6C"/>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0ECD"/>
    <w:rsid w:val="001318F6"/>
    <w:rsid w:val="00131986"/>
    <w:rsid w:val="00131BC4"/>
    <w:rsid w:val="001322D3"/>
    <w:rsid w:val="00132A5A"/>
    <w:rsid w:val="0013363D"/>
    <w:rsid w:val="001345A4"/>
    <w:rsid w:val="00134DD5"/>
    <w:rsid w:val="0013535E"/>
    <w:rsid w:val="001355FD"/>
    <w:rsid w:val="001359B2"/>
    <w:rsid w:val="00135A42"/>
    <w:rsid w:val="00135D09"/>
    <w:rsid w:val="00136678"/>
    <w:rsid w:val="0013688B"/>
    <w:rsid w:val="00136FBD"/>
    <w:rsid w:val="00137568"/>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1DF"/>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CDC"/>
    <w:rsid w:val="00154852"/>
    <w:rsid w:val="00154AAC"/>
    <w:rsid w:val="00154B7A"/>
    <w:rsid w:val="0015567B"/>
    <w:rsid w:val="00155BF6"/>
    <w:rsid w:val="00156119"/>
    <w:rsid w:val="00156B10"/>
    <w:rsid w:val="00156BE4"/>
    <w:rsid w:val="00156E80"/>
    <w:rsid w:val="00156EBB"/>
    <w:rsid w:val="001570B2"/>
    <w:rsid w:val="00157259"/>
    <w:rsid w:val="001572F0"/>
    <w:rsid w:val="0016055D"/>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D88"/>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445"/>
    <w:rsid w:val="00174612"/>
    <w:rsid w:val="00174970"/>
    <w:rsid w:val="001755AA"/>
    <w:rsid w:val="00175634"/>
    <w:rsid w:val="0017581A"/>
    <w:rsid w:val="00175C15"/>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090"/>
    <w:rsid w:val="0018373A"/>
    <w:rsid w:val="00183DA9"/>
    <w:rsid w:val="00183DD6"/>
    <w:rsid w:val="00184E66"/>
    <w:rsid w:val="00185006"/>
    <w:rsid w:val="0018500B"/>
    <w:rsid w:val="001857E3"/>
    <w:rsid w:val="001860A7"/>
    <w:rsid w:val="00186976"/>
    <w:rsid w:val="00186995"/>
    <w:rsid w:val="001869CB"/>
    <w:rsid w:val="00186D40"/>
    <w:rsid w:val="0018753B"/>
    <w:rsid w:val="001877FC"/>
    <w:rsid w:val="001878FF"/>
    <w:rsid w:val="001905CE"/>
    <w:rsid w:val="00190794"/>
    <w:rsid w:val="0019086F"/>
    <w:rsid w:val="001909BF"/>
    <w:rsid w:val="001910DF"/>
    <w:rsid w:val="001910EE"/>
    <w:rsid w:val="001911EA"/>
    <w:rsid w:val="001918B8"/>
    <w:rsid w:val="00191A47"/>
    <w:rsid w:val="00191D49"/>
    <w:rsid w:val="00192332"/>
    <w:rsid w:val="00192335"/>
    <w:rsid w:val="00192594"/>
    <w:rsid w:val="001929DA"/>
    <w:rsid w:val="0019302F"/>
    <w:rsid w:val="00193206"/>
    <w:rsid w:val="0019377D"/>
    <w:rsid w:val="00193DA0"/>
    <w:rsid w:val="001945B4"/>
    <w:rsid w:val="0019467A"/>
    <w:rsid w:val="001946CD"/>
    <w:rsid w:val="00194DDA"/>
    <w:rsid w:val="001951F5"/>
    <w:rsid w:val="00195EB5"/>
    <w:rsid w:val="0019661F"/>
    <w:rsid w:val="00197338"/>
    <w:rsid w:val="00197621"/>
    <w:rsid w:val="00197655"/>
    <w:rsid w:val="001976EB"/>
    <w:rsid w:val="00197CE5"/>
    <w:rsid w:val="00197D78"/>
    <w:rsid w:val="001A08B0"/>
    <w:rsid w:val="001A0C08"/>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707"/>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08D"/>
    <w:rsid w:val="001C524C"/>
    <w:rsid w:val="001C5256"/>
    <w:rsid w:val="001C5303"/>
    <w:rsid w:val="001C58F6"/>
    <w:rsid w:val="001C5D4D"/>
    <w:rsid w:val="001C60DF"/>
    <w:rsid w:val="001C6367"/>
    <w:rsid w:val="001C6467"/>
    <w:rsid w:val="001C6B67"/>
    <w:rsid w:val="001C7DF5"/>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0149"/>
    <w:rsid w:val="001E155F"/>
    <w:rsid w:val="001E1B2A"/>
    <w:rsid w:val="001E2184"/>
    <w:rsid w:val="001E27DC"/>
    <w:rsid w:val="001E2952"/>
    <w:rsid w:val="001E2A0B"/>
    <w:rsid w:val="001E3185"/>
    <w:rsid w:val="001E3E26"/>
    <w:rsid w:val="001E3ED1"/>
    <w:rsid w:val="001E4093"/>
    <w:rsid w:val="001E44AD"/>
    <w:rsid w:val="001E4CE3"/>
    <w:rsid w:val="001E57BA"/>
    <w:rsid w:val="001E6D05"/>
    <w:rsid w:val="001E6DDF"/>
    <w:rsid w:val="001E6EE8"/>
    <w:rsid w:val="001E7EDF"/>
    <w:rsid w:val="001F034B"/>
    <w:rsid w:val="001F1479"/>
    <w:rsid w:val="001F1AFA"/>
    <w:rsid w:val="001F27E6"/>
    <w:rsid w:val="001F2ACE"/>
    <w:rsid w:val="001F2AE6"/>
    <w:rsid w:val="001F2D63"/>
    <w:rsid w:val="001F3687"/>
    <w:rsid w:val="001F3802"/>
    <w:rsid w:val="001F3813"/>
    <w:rsid w:val="001F3B2D"/>
    <w:rsid w:val="001F3EDF"/>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321"/>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4DE"/>
    <w:rsid w:val="00225A27"/>
    <w:rsid w:val="00225F0F"/>
    <w:rsid w:val="0022646E"/>
    <w:rsid w:val="002265D5"/>
    <w:rsid w:val="00226B3F"/>
    <w:rsid w:val="00227475"/>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5F29"/>
    <w:rsid w:val="002362AC"/>
    <w:rsid w:val="00236B30"/>
    <w:rsid w:val="00237B3E"/>
    <w:rsid w:val="00237E8A"/>
    <w:rsid w:val="0024036B"/>
    <w:rsid w:val="002405A7"/>
    <w:rsid w:val="0024065A"/>
    <w:rsid w:val="00240771"/>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E91"/>
    <w:rsid w:val="00264F8D"/>
    <w:rsid w:val="00265DB9"/>
    <w:rsid w:val="00265F4D"/>
    <w:rsid w:val="0026774F"/>
    <w:rsid w:val="002679AF"/>
    <w:rsid w:val="00270496"/>
    <w:rsid w:val="00270E4B"/>
    <w:rsid w:val="0027101F"/>
    <w:rsid w:val="0027165A"/>
    <w:rsid w:val="002717A9"/>
    <w:rsid w:val="00271828"/>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61F"/>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477C"/>
    <w:rsid w:val="002A50CB"/>
    <w:rsid w:val="002A5925"/>
    <w:rsid w:val="002A59B5"/>
    <w:rsid w:val="002A5DEC"/>
    <w:rsid w:val="002A64AA"/>
    <w:rsid w:val="002A6951"/>
    <w:rsid w:val="002A6AC0"/>
    <w:rsid w:val="002A773B"/>
    <w:rsid w:val="002A79EE"/>
    <w:rsid w:val="002B01A8"/>
    <w:rsid w:val="002B0640"/>
    <w:rsid w:val="002B098E"/>
    <w:rsid w:val="002B139A"/>
    <w:rsid w:val="002B1453"/>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8EA"/>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80"/>
    <w:rsid w:val="002D28DF"/>
    <w:rsid w:val="002D2CED"/>
    <w:rsid w:val="002D3153"/>
    <w:rsid w:val="002D34CD"/>
    <w:rsid w:val="002D38E9"/>
    <w:rsid w:val="002D3B57"/>
    <w:rsid w:val="002D4C07"/>
    <w:rsid w:val="002D568A"/>
    <w:rsid w:val="002D59DA"/>
    <w:rsid w:val="002D5CE4"/>
    <w:rsid w:val="002D637C"/>
    <w:rsid w:val="002D66E0"/>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4328"/>
    <w:rsid w:val="002E5750"/>
    <w:rsid w:val="002E5987"/>
    <w:rsid w:val="002E619E"/>
    <w:rsid w:val="002E644E"/>
    <w:rsid w:val="002E654C"/>
    <w:rsid w:val="002E694F"/>
    <w:rsid w:val="002E6BAA"/>
    <w:rsid w:val="002E7146"/>
    <w:rsid w:val="002E737E"/>
    <w:rsid w:val="002E7681"/>
    <w:rsid w:val="002E78A5"/>
    <w:rsid w:val="002E7A48"/>
    <w:rsid w:val="002E7B53"/>
    <w:rsid w:val="002E7F61"/>
    <w:rsid w:val="002F0036"/>
    <w:rsid w:val="002F0C6F"/>
    <w:rsid w:val="002F14B5"/>
    <w:rsid w:val="002F189F"/>
    <w:rsid w:val="002F21F2"/>
    <w:rsid w:val="002F2A90"/>
    <w:rsid w:val="002F2E0F"/>
    <w:rsid w:val="002F35C1"/>
    <w:rsid w:val="002F3C99"/>
    <w:rsid w:val="002F3D46"/>
    <w:rsid w:val="002F4119"/>
    <w:rsid w:val="002F439A"/>
    <w:rsid w:val="002F4476"/>
    <w:rsid w:val="002F472F"/>
    <w:rsid w:val="002F4CA4"/>
    <w:rsid w:val="002F4E66"/>
    <w:rsid w:val="002F50B9"/>
    <w:rsid w:val="002F571B"/>
    <w:rsid w:val="002F5C5C"/>
    <w:rsid w:val="002F5DAC"/>
    <w:rsid w:val="002F612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88"/>
    <w:rsid w:val="003076C6"/>
    <w:rsid w:val="00307A9E"/>
    <w:rsid w:val="00307E29"/>
    <w:rsid w:val="00307EBA"/>
    <w:rsid w:val="00307EE7"/>
    <w:rsid w:val="0031049A"/>
    <w:rsid w:val="00310C03"/>
    <w:rsid w:val="00311155"/>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011"/>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30"/>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1F2C"/>
    <w:rsid w:val="0035217B"/>
    <w:rsid w:val="003526E5"/>
    <w:rsid w:val="00352EA4"/>
    <w:rsid w:val="00352FDE"/>
    <w:rsid w:val="00353105"/>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53D5"/>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1D86"/>
    <w:rsid w:val="0039248B"/>
    <w:rsid w:val="003929DF"/>
    <w:rsid w:val="00393032"/>
    <w:rsid w:val="0039345F"/>
    <w:rsid w:val="00393474"/>
    <w:rsid w:val="00393AD2"/>
    <w:rsid w:val="00393B7A"/>
    <w:rsid w:val="00393B83"/>
    <w:rsid w:val="00393C34"/>
    <w:rsid w:val="003942DF"/>
    <w:rsid w:val="003946FB"/>
    <w:rsid w:val="003949ED"/>
    <w:rsid w:val="00394F5D"/>
    <w:rsid w:val="00395593"/>
    <w:rsid w:val="00395850"/>
    <w:rsid w:val="00396C69"/>
    <w:rsid w:val="00397329"/>
    <w:rsid w:val="00397930"/>
    <w:rsid w:val="003A042A"/>
    <w:rsid w:val="003A0466"/>
    <w:rsid w:val="003A06F2"/>
    <w:rsid w:val="003A0E1E"/>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1F5C"/>
    <w:rsid w:val="003B211E"/>
    <w:rsid w:val="003B28FC"/>
    <w:rsid w:val="003B2C89"/>
    <w:rsid w:val="003B2C8B"/>
    <w:rsid w:val="003B379F"/>
    <w:rsid w:val="003B37C8"/>
    <w:rsid w:val="003B3F61"/>
    <w:rsid w:val="003B4341"/>
    <w:rsid w:val="003B4813"/>
    <w:rsid w:val="003B4DF3"/>
    <w:rsid w:val="003B56E7"/>
    <w:rsid w:val="003B5D00"/>
    <w:rsid w:val="003B5F4C"/>
    <w:rsid w:val="003B6D8C"/>
    <w:rsid w:val="003B71C5"/>
    <w:rsid w:val="003B7434"/>
    <w:rsid w:val="003B793F"/>
    <w:rsid w:val="003B7A62"/>
    <w:rsid w:val="003B7D3F"/>
    <w:rsid w:val="003B7FAB"/>
    <w:rsid w:val="003C058C"/>
    <w:rsid w:val="003C106B"/>
    <w:rsid w:val="003C1247"/>
    <w:rsid w:val="003C1484"/>
    <w:rsid w:val="003C1548"/>
    <w:rsid w:val="003C1818"/>
    <w:rsid w:val="003C1B2E"/>
    <w:rsid w:val="003C1B52"/>
    <w:rsid w:val="003C250D"/>
    <w:rsid w:val="003C25AE"/>
    <w:rsid w:val="003C2F35"/>
    <w:rsid w:val="003C3317"/>
    <w:rsid w:val="003C370B"/>
    <w:rsid w:val="003C370C"/>
    <w:rsid w:val="003C379E"/>
    <w:rsid w:val="003C4138"/>
    <w:rsid w:val="003C41F7"/>
    <w:rsid w:val="003C5336"/>
    <w:rsid w:val="003C597B"/>
    <w:rsid w:val="003C5B56"/>
    <w:rsid w:val="003C5ECB"/>
    <w:rsid w:val="003C5FA0"/>
    <w:rsid w:val="003C6293"/>
    <w:rsid w:val="003C6E43"/>
    <w:rsid w:val="003C6E5F"/>
    <w:rsid w:val="003C758A"/>
    <w:rsid w:val="003C771A"/>
    <w:rsid w:val="003C7DC5"/>
    <w:rsid w:val="003C7EE9"/>
    <w:rsid w:val="003D04FB"/>
    <w:rsid w:val="003D0E8D"/>
    <w:rsid w:val="003D0EA9"/>
    <w:rsid w:val="003D0F37"/>
    <w:rsid w:val="003D1A45"/>
    <w:rsid w:val="003D1C69"/>
    <w:rsid w:val="003D1CFC"/>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AF0"/>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B48"/>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178"/>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2FB4"/>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CF"/>
    <w:rsid w:val="00423AAF"/>
    <w:rsid w:val="0042518D"/>
    <w:rsid w:val="004252DA"/>
    <w:rsid w:val="00425477"/>
    <w:rsid w:val="00425F5E"/>
    <w:rsid w:val="004262D3"/>
    <w:rsid w:val="004263F1"/>
    <w:rsid w:val="0042647B"/>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1B2"/>
    <w:rsid w:val="004363A4"/>
    <w:rsid w:val="0043659C"/>
    <w:rsid w:val="004369D0"/>
    <w:rsid w:val="004372B7"/>
    <w:rsid w:val="00437A02"/>
    <w:rsid w:val="00437FEA"/>
    <w:rsid w:val="00440603"/>
    <w:rsid w:val="004416FE"/>
    <w:rsid w:val="00441C2C"/>
    <w:rsid w:val="00441CA5"/>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645"/>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5AE"/>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693F"/>
    <w:rsid w:val="0048743A"/>
    <w:rsid w:val="00487473"/>
    <w:rsid w:val="00487645"/>
    <w:rsid w:val="00487708"/>
    <w:rsid w:val="0048784A"/>
    <w:rsid w:val="00487B48"/>
    <w:rsid w:val="004901FA"/>
    <w:rsid w:val="00490328"/>
    <w:rsid w:val="00490808"/>
    <w:rsid w:val="00490E72"/>
    <w:rsid w:val="00491267"/>
    <w:rsid w:val="004914F5"/>
    <w:rsid w:val="00491500"/>
    <w:rsid w:val="0049165E"/>
    <w:rsid w:val="00491840"/>
    <w:rsid w:val="00491EFA"/>
    <w:rsid w:val="004925A6"/>
    <w:rsid w:val="0049360B"/>
    <w:rsid w:val="00493FA2"/>
    <w:rsid w:val="00494006"/>
    <w:rsid w:val="00494422"/>
    <w:rsid w:val="00494775"/>
    <w:rsid w:val="004947B4"/>
    <w:rsid w:val="00494B04"/>
    <w:rsid w:val="004954CC"/>
    <w:rsid w:val="00495A49"/>
    <w:rsid w:val="00495B21"/>
    <w:rsid w:val="004966AE"/>
    <w:rsid w:val="0049671B"/>
    <w:rsid w:val="0049694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28D"/>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D6"/>
    <w:rsid w:val="004A79E2"/>
    <w:rsid w:val="004A7A68"/>
    <w:rsid w:val="004A7AA3"/>
    <w:rsid w:val="004A7D5F"/>
    <w:rsid w:val="004B0344"/>
    <w:rsid w:val="004B0457"/>
    <w:rsid w:val="004B08A0"/>
    <w:rsid w:val="004B13A4"/>
    <w:rsid w:val="004B19F2"/>
    <w:rsid w:val="004B2541"/>
    <w:rsid w:val="004B292C"/>
    <w:rsid w:val="004B2A88"/>
    <w:rsid w:val="004B2AFD"/>
    <w:rsid w:val="004B2C50"/>
    <w:rsid w:val="004B2CDD"/>
    <w:rsid w:val="004B2E17"/>
    <w:rsid w:val="004B2FF5"/>
    <w:rsid w:val="004B301C"/>
    <w:rsid w:val="004B31C0"/>
    <w:rsid w:val="004B3DDF"/>
    <w:rsid w:val="004B4B0F"/>
    <w:rsid w:val="004B4B5D"/>
    <w:rsid w:val="004B4F05"/>
    <w:rsid w:val="004B4FCB"/>
    <w:rsid w:val="004B511A"/>
    <w:rsid w:val="004B5326"/>
    <w:rsid w:val="004B5344"/>
    <w:rsid w:val="004B54CB"/>
    <w:rsid w:val="004B571B"/>
    <w:rsid w:val="004B579D"/>
    <w:rsid w:val="004B5C54"/>
    <w:rsid w:val="004B5FB5"/>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A0D"/>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99E"/>
    <w:rsid w:val="00500A80"/>
    <w:rsid w:val="00502527"/>
    <w:rsid w:val="005026EB"/>
    <w:rsid w:val="00502885"/>
    <w:rsid w:val="0050306D"/>
    <w:rsid w:val="0050335D"/>
    <w:rsid w:val="00503553"/>
    <w:rsid w:val="005037B6"/>
    <w:rsid w:val="00503839"/>
    <w:rsid w:val="00503E93"/>
    <w:rsid w:val="00504CD4"/>
    <w:rsid w:val="00505450"/>
    <w:rsid w:val="005058C9"/>
    <w:rsid w:val="00505F66"/>
    <w:rsid w:val="0050602D"/>
    <w:rsid w:val="00506678"/>
    <w:rsid w:val="005069D2"/>
    <w:rsid w:val="00506A82"/>
    <w:rsid w:val="00506AF7"/>
    <w:rsid w:val="00507281"/>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33"/>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B4F"/>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9F"/>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ADD"/>
    <w:rsid w:val="00577B3F"/>
    <w:rsid w:val="00580423"/>
    <w:rsid w:val="00580AF5"/>
    <w:rsid w:val="005818CE"/>
    <w:rsid w:val="00581FC5"/>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50A"/>
    <w:rsid w:val="005925D3"/>
    <w:rsid w:val="00592642"/>
    <w:rsid w:val="005927E2"/>
    <w:rsid w:val="00592A17"/>
    <w:rsid w:val="00593A1C"/>
    <w:rsid w:val="00593BD0"/>
    <w:rsid w:val="00593C9A"/>
    <w:rsid w:val="00593FC3"/>
    <w:rsid w:val="005945AD"/>
    <w:rsid w:val="0059481C"/>
    <w:rsid w:val="00594F0D"/>
    <w:rsid w:val="0059509A"/>
    <w:rsid w:val="0059515A"/>
    <w:rsid w:val="005952C8"/>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58A"/>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B7EA8"/>
    <w:rsid w:val="005C04BD"/>
    <w:rsid w:val="005C125C"/>
    <w:rsid w:val="005C12D7"/>
    <w:rsid w:val="005C1584"/>
    <w:rsid w:val="005C19EA"/>
    <w:rsid w:val="005C1D15"/>
    <w:rsid w:val="005C239A"/>
    <w:rsid w:val="005C2C3E"/>
    <w:rsid w:val="005C31E6"/>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4B3"/>
    <w:rsid w:val="005D36B6"/>
    <w:rsid w:val="005D3D21"/>
    <w:rsid w:val="005D4271"/>
    <w:rsid w:val="005D496F"/>
    <w:rsid w:val="005D4FF2"/>
    <w:rsid w:val="005D5A80"/>
    <w:rsid w:val="005D5BFE"/>
    <w:rsid w:val="005D688C"/>
    <w:rsid w:val="005D6DBE"/>
    <w:rsid w:val="005D73DA"/>
    <w:rsid w:val="005E008C"/>
    <w:rsid w:val="005E00CC"/>
    <w:rsid w:val="005E02F8"/>
    <w:rsid w:val="005E070B"/>
    <w:rsid w:val="005E0711"/>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420"/>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6602"/>
    <w:rsid w:val="0062763F"/>
    <w:rsid w:val="006276C5"/>
    <w:rsid w:val="00627F56"/>
    <w:rsid w:val="00630486"/>
    <w:rsid w:val="00630556"/>
    <w:rsid w:val="006308FD"/>
    <w:rsid w:val="00630B99"/>
    <w:rsid w:val="00630F52"/>
    <w:rsid w:val="00631276"/>
    <w:rsid w:val="00631308"/>
    <w:rsid w:val="00631385"/>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2A12"/>
    <w:rsid w:val="006435ED"/>
    <w:rsid w:val="00643BDE"/>
    <w:rsid w:val="00643E0A"/>
    <w:rsid w:val="006440A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CB3"/>
    <w:rsid w:val="006532BB"/>
    <w:rsid w:val="00653578"/>
    <w:rsid w:val="0065363C"/>
    <w:rsid w:val="0065390E"/>
    <w:rsid w:val="006539DA"/>
    <w:rsid w:val="00653B73"/>
    <w:rsid w:val="006542DE"/>
    <w:rsid w:val="00654366"/>
    <w:rsid w:val="006543C7"/>
    <w:rsid w:val="00654474"/>
    <w:rsid w:val="00654AA5"/>
    <w:rsid w:val="00655093"/>
    <w:rsid w:val="006550E6"/>
    <w:rsid w:val="0065548F"/>
    <w:rsid w:val="00655597"/>
    <w:rsid w:val="0065640D"/>
    <w:rsid w:val="006567FD"/>
    <w:rsid w:val="00656E29"/>
    <w:rsid w:val="00656F3B"/>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C6D"/>
    <w:rsid w:val="00667D79"/>
    <w:rsid w:val="006701C2"/>
    <w:rsid w:val="006705EA"/>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6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4D4"/>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5FEE"/>
    <w:rsid w:val="006C66D3"/>
    <w:rsid w:val="006C707E"/>
    <w:rsid w:val="006C7139"/>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7"/>
    <w:rsid w:val="006E001A"/>
    <w:rsid w:val="006E00B4"/>
    <w:rsid w:val="006E0EDB"/>
    <w:rsid w:val="006E1FD8"/>
    <w:rsid w:val="006E2A00"/>
    <w:rsid w:val="006E2A62"/>
    <w:rsid w:val="006E2BF7"/>
    <w:rsid w:val="006E3BC9"/>
    <w:rsid w:val="006E3EF6"/>
    <w:rsid w:val="006E41F7"/>
    <w:rsid w:val="006E4576"/>
    <w:rsid w:val="006E5094"/>
    <w:rsid w:val="006E5C3B"/>
    <w:rsid w:val="006E5DFF"/>
    <w:rsid w:val="006E70B0"/>
    <w:rsid w:val="006E7A76"/>
    <w:rsid w:val="006E7B2E"/>
    <w:rsid w:val="006F0457"/>
    <w:rsid w:val="006F0A57"/>
    <w:rsid w:val="006F1266"/>
    <w:rsid w:val="006F13E4"/>
    <w:rsid w:val="006F156C"/>
    <w:rsid w:val="006F163C"/>
    <w:rsid w:val="006F1A02"/>
    <w:rsid w:val="006F1E59"/>
    <w:rsid w:val="006F207F"/>
    <w:rsid w:val="006F209C"/>
    <w:rsid w:val="006F2584"/>
    <w:rsid w:val="006F3772"/>
    <w:rsid w:val="006F3CAC"/>
    <w:rsid w:val="006F3CB6"/>
    <w:rsid w:val="006F3EAE"/>
    <w:rsid w:val="006F403C"/>
    <w:rsid w:val="006F4206"/>
    <w:rsid w:val="006F4648"/>
    <w:rsid w:val="006F46A0"/>
    <w:rsid w:val="006F4E36"/>
    <w:rsid w:val="006F4ECF"/>
    <w:rsid w:val="006F5A24"/>
    <w:rsid w:val="006F5CD2"/>
    <w:rsid w:val="006F5E47"/>
    <w:rsid w:val="006F6A7F"/>
    <w:rsid w:val="006F6CD4"/>
    <w:rsid w:val="006F713D"/>
    <w:rsid w:val="006F7A8F"/>
    <w:rsid w:val="007003D9"/>
    <w:rsid w:val="00700F99"/>
    <w:rsid w:val="007010D4"/>
    <w:rsid w:val="00702E72"/>
    <w:rsid w:val="00703021"/>
    <w:rsid w:val="00703A83"/>
    <w:rsid w:val="00704BFA"/>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69D"/>
    <w:rsid w:val="00712A31"/>
    <w:rsid w:val="00712A7A"/>
    <w:rsid w:val="00712BE0"/>
    <w:rsid w:val="00713434"/>
    <w:rsid w:val="007140DA"/>
    <w:rsid w:val="00714251"/>
    <w:rsid w:val="00715A67"/>
    <w:rsid w:val="00715DA9"/>
    <w:rsid w:val="00715F14"/>
    <w:rsid w:val="00716233"/>
    <w:rsid w:val="0071642E"/>
    <w:rsid w:val="007167E2"/>
    <w:rsid w:val="00716EB0"/>
    <w:rsid w:val="00716F3C"/>
    <w:rsid w:val="00716F78"/>
    <w:rsid w:val="007177A4"/>
    <w:rsid w:val="00717CCC"/>
    <w:rsid w:val="00717DE5"/>
    <w:rsid w:val="00717F7B"/>
    <w:rsid w:val="00720144"/>
    <w:rsid w:val="00720B23"/>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E4A"/>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BAA"/>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5B66"/>
    <w:rsid w:val="0077677F"/>
    <w:rsid w:val="00776B48"/>
    <w:rsid w:val="00776D50"/>
    <w:rsid w:val="00777365"/>
    <w:rsid w:val="00780DC4"/>
    <w:rsid w:val="007810CC"/>
    <w:rsid w:val="007819FD"/>
    <w:rsid w:val="00781D1D"/>
    <w:rsid w:val="007822D5"/>
    <w:rsid w:val="00782428"/>
    <w:rsid w:val="007824B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0BB4"/>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C7DFE"/>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36B"/>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53"/>
    <w:rsid w:val="007E6BF9"/>
    <w:rsid w:val="007E6D24"/>
    <w:rsid w:val="007E6D37"/>
    <w:rsid w:val="007E7A54"/>
    <w:rsid w:val="007E7A78"/>
    <w:rsid w:val="007E7A8A"/>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BE2"/>
    <w:rsid w:val="008154D9"/>
    <w:rsid w:val="0081583A"/>
    <w:rsid w:val="008161A1"/>
    <w:rsid w:val="008162BA"/>
    <w:rsid w:val="00816371"/>
    <w:rsid w:val="0081640B"/>
    <w:rsid w:val="00816F7D"/>
    <w:rsid w:val="00817A6A"/>
    <w:rsid w:val="0082184F"/>
    <w:rsid w:val="00821892"/>
    <w:rsid w:val="008218F0"/>
    <w:rsid w:val="00821F54"/>
    <w:rsid w:val="008220C0"/>
    <w:rsid w:val="00822489"/>
    <w:rsid w:val="00822571"/>
    <w:rsid w:val="00822828"/>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9"/>
    <w:rsid w:val="0083244B"/>
    <w:rsid w:val="008330FD"/>
    <w:rsid w:val="00833813"/>
    <w:rsid w:val="008338E0"/>
    <w:rsid w:val="00833CB0"/>
    <w:rsid w:val="00835D83"/>
    <w:rsid w:val="00835F54"/>
    <w:rsid w:val="00835F58"/>
    <w:rsid w:val="008362C1"/>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AC1"/>
    <w:rsid w:val="00865C3E"/>
    <w:rsid w:val="00865CD0"/>
    <w:rsid w:val="008662A1"/>
    <w:rsid w:val="008670D6"/>
    <w:rsid w:val="0086768B"/>
    <w:rsid w:val="0086798E"/>
    <w:rsid w:val="008702EA"/>
    <w:rsid w:val="00870C81"/>
    <w:rsid w:val="00871117"/>
    <w:rsid w:val="00871C2D"/>
    <w:rsid w:val="00872764"/>
    <w:rsid w:val="008729C9"/>
    <w:rsid w:val="0087307C"/>
    <w:rsid w:val="0087322F"/>
    <w:rsid w:val="00873AFF"/>
    <w:rsid w:val="00873D08"/>
    <w:rsid w:val="00874E99"/>
    <w:rsid w:val="00875054"/>
    <w:rsid w:val="00875E38"/>
    <w:rsid w:val="00876E0D"/>
    <w:rsid w:val="00876FD4"/>
    <w:rsid w:val="0087706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3DA7"/>
    <w:rsid w:val="008941AE"/>
    <w:rsid w:val="00894880"/>
    <w:rsid w:val="00894A08"/>
    <w:rsid w:val="00894E63"/>
    <w:rsid w:val="008955F2"/>
    <w:rsid w:val="008959E3"/>
    <w:rsid w:val="00896A08"/>
    <w:rsid w:val="00897710"/>
    <w:rsid w:val="008A0094"/>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5FD2"/>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4E71"/>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5441"/>
    <w:rsid w:val="008C6765"/>
    <w:rsid w:val="008C6C69"/>
    <w:rsid w:val="008C70D5"/>
    <w:rsid w:val="008C7F4D"/>
    <w:rsid w:val="008D06C8"/>
    <w:rsid w:val="008D0B7D"/>
    <w:rsid w:val="008D111B"/>
    <w:rsid w:val="008D115F"/>
    <w:rsid w:val="008D1874"/>
    <w:rsid w:val="008D219E"/>
    <w:rsid w:val="008D2974"/>
    <w:rsid w:val="008D2F2B"/>
    <w:rsid w:val="008D3955"/>
    <w:rsid w:val="008D402F"/>
    <w:rsid w:val="008D4786"/>
    <w:rsid w:val="008D50AD"/>
    <w:rsid w:val="008D54F0"/>
    <w:rsid w:val="008D551F"/>
    <w:rsid w:val="008D5767"/>
    <w:rsid w:val="008D581D"/>
    <w:rsid w:val="008D5866"/>
    <w:rsid w:val="008D5AFF"/>
    <w:rsid w:val="008D5B41"/>
    <w:rsid w:val="008D6FBF"/>
    <w:rsid w:val="008D7217"/>
    <w:rsid w:val="008D73C6"/>
    <w:rsid w:val="008D7BF6"/>
    <w:rsid w:val="008E074A"/>
    <w:rsid w:val="008E0C76"/>
    <w:rsid w:val="008E0F8B"/>
    <w:rsid w:val="008E0FB8"/>
    <w:rsid w:val="008E1364"/>
    <w:rsid w:val="008E15AA"/>
    <w:rsid w:val="008E15BF"/>
    <w:rsid w:val="008E1F64"/>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00"/>
    <w:rsid w:val="008F1086"/>
    <w:rsid w:val="008F1592"/>
    <w:rsid w:val="008F1E75"/>
    <w:rsid w:val="008F2162"/>
    <w:rsid w:val="008F229E"/>
    <w:rsid w:val="008F289B"/>
    <w:rsid w:val="008F32DF"/>
    <w:rsid w:val="008F3CF7"/>
    <w:rsid w:val="008F5029"/>
    <w:rsid w:val="008F5459"/>
    <w:rsid w:val="008F5E72"/>
    <w:rsid w:val="008F61C3"/>
    <w:rsid w:val="008F6332"/>
    <w:rsid w:val="008F663B"/>
    <w:rsid w:val="008F7122"/>
    <w:rsid w:val="008F737F"/>
    <w:rsid w:val="008F770F"/>
    <w:rsid w:val="008F7972"/>
    <w:rsid w:val="008F7E53"/>
    <w:rsid w:val="0090054E"/>
    <w:rsid w:val="00900B9C"/>
    <w:rsid w:val="0090106B"/>
    <w:rsid w:val="00901C12"/>
    <w:rsid w:val="0090287A"/>
    <w:rsid w:val="00902D68"/>
    <w:rsid w:val="009036EA"/>
    <w:rsid w:val="00903E10"/>
    <w:rsid w:val="00903FBE"/>
    <w:rsid w:val="009048B6"/>
    <w:rsid w:val="0090493C"/>
    <w:rsid w:val="009049B9"/>
    <w:rsid w:val="00904A50"/>
    <w:rsid w:val="00904A82"/>
    <w:rsid w:val="00904C54"/>
    <w:rsid w:val="009052C4"/>
    <w:rsid w:val="00905C1D"/>
    <w:rsid w:val="009060D9"/>
    <w:rsid w:val="00906438"/>
    <w:rsid w:val="009065A6"/>
    <w:rsid w:val="009066CC"/>
    <w:rsid w:val="00907369"/>
    <w:rsid w:val="0090747C"/>
    <w:rsid w:val="0090767A"/>
    <w:rsid w:val="009076A9"/>
    <w:rsid w:val="00907955"/>
    <w:rsid w:val="00907A93"/>
    <w:rsid w:val="00907FE0"/>
    <w:rsid w:val="00910024"/>
    <w:rsid w:val="009101FE"/>
    <w:rsid w:val="00910202"/>
    <w:rsid w:val="00910BFF"/>
    <w:rsid w:val="00910C48"/>
    <w:rsid w:val="00910F88"/>
    <w:rsid w:val="0091195D"/>
    <w:rsid w:val="00911D24"/>
    <w:rsid w:val="00911E8E"/>
    <w:rsid w:val="00913A3F"/>
    <w:rsid w:val="009147CE"/>
    <w:rsid w:val="00914C8E"/>
    <w:rsid w:val="00915019"/>
    <w:rsid w:val="0091542C"/>
    <w:rsid w:val="009160BD"/>
    <w:rsid w:val="00916329"/>
    <w:rsid w:val="0091762E"/>
    <w:rsid w:val="00917EA4"/>
    <w:rsid w:val="00920A92"/>
    <w:rsid w:val="00920C8F"/>
    <w:rsid w:val="0092105F"/>
    <w:rsid w:val="009211B3"/>
    <w:rsid w:val="00921942"/>
    <w:rsid w:val="00921B64"/>
    <w:rsid w:val="00921D17"/>
    <w:rsid w:val="009224B0"/>
    <w:rsid w:val="009233F9"/>
    <w:rsid w:val="0092342E"/>
    <w:rsid w:val="009236D2"/>
    <w:rsid w:val="00923C74"/>
    <w:rsid w:val="00923FD1"/>
    <w:rsid w:val="00925B2A"/>
    <w:rsid w:val="00926360"/>
    <w:rsid w:val="00927121"/>
    <w:rsid w:val="0092713D"/>
    <w:rsid w:val="009271F0"/>
    <w:rsid w:val="009276C8"/>
    <w:rsid w:val="00927A03"/>
    <w:rsid w:val="00927C05"/>
    <w:rsid w:val="00927F75"/>
    <w:rsid w:val="0093122F"/>
    <w:rsid w:val="0093192E"/>
    <w:rsid w:val="00931A28"/>
    <w:rsid w:val="00933395"/>
    <w:rsid w:val="009338E9"/>
    <w:rsid w:val="00934422"/>
    <w:rsid w:val="009348D6"/>
    <w:rsid w:val="00934A60"/>
    <w:rsid w:val="00934DBC"/>
    <w:rsid w:val="00934F0A"/>
    <w:rsid w:val="00935F61"/>
    <w:rsid w:val="0093654D"/>
    <w:rsid w:val="00936D94"/>
    <w:rsid w:val="00937969"/>
    <w:rsid w:val="009400F2"/>
    <w:rsid w:val="009402C8"/>
    <w:rsid w:val="009405A0"/>
    <w:rsid w:val="0094089F"/>
    <w:rsid w:val="00941008"/>
    <w:rsid w:val="00941289"/>
    <w:rsid w:val="0094167A"/>
    <w:rsid w:val="009419D7"/>
    <w:rsid w:val="00942134"/>
    <w:rsid w:val="00942208"/>
    <w:rsid w:val="00942539"/>
    <w:rsid w:val="00942613"/>
    <w:rsid w:val="009427EC"/>
    <w:rsid w:val="0094285C"/>
    <w:rsid w:val="009433DF"/>
    <w:rsid w:val="00943B72"/>
    <w:rsid w:val="00943C37"/>
    <w:rsid w:val="00943EBD"/>
    <w:rsid w:val="0094463B"/>
    <w:rsid w:val="00944D6E"/>
    <w:rsid w:val="00945B8E"/>
    <w:rsid w:val="00945F4A"/>
    <w:rsid w:val="00946223"/>
    <w:rsid w:val="00946427"/>
    <w:rsid w:val="009464C1"/>
    <w:rsid w:val="0094655C"/>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6FE2"/>
    <w:rsid w:val="0095755A"/>
    <w:rsid w:val="009575BD"/>
    <w:rsid w:val="00957999"/>
    <w:rsid w:val="00957CA2"/>
    <w:rsid w:val="00957FE3"/>
    <w:rsid w:val="00960643"/>
    <w:rsid w:val="009608A8"/>
    <w:rsid w:val="00960CF4"/>
    <w:rsid w:val="00960D4C"/>
    <w:rsid w:val="00960E56"/>
    <w:rsid w:val="009623A5"/>
    <w:rsid w:val="00962C3F"/>
    <w:rsid w:val="00962F5B"/>
    <w:rsid w:val="00963409"/>
    <w:rsid w:val="00963728"/>
    <w:rsid w:val="00964857"/>
    <w:rsid w:val="0096488A"/>
    <w:rsid w:val="00964DF9"/>
    <w:rsid w:val="009653EA"/>
    <w:rsid w:val="009655A5"/>
    <w:rsid w:val="00965AB4"/>
    <w:rsid w:val="00965E33"/>
    <w:rsid w:val="0096699B"/>
    <w:rsid w:val="00970161"/>
    <w:rsid w:val="0097074E"/>
    <w:rsid w:val="00970AA2"/>
    <w:rsid w:val="00970C9D"/>
    <w:rsid w:val="00970F34"/>
    <w:rsid w:val="00971335"/>
    <w:rsid w:val="00971E76"/>
    <w:rsid w:val="00972014"/>
    <w:rsid w:val="009721AB"/>
    <w:rsid w:val="00972BE0"/>
    <w:rsid w:val="00973CEB"/>
    <w:rsid w:val="0097459A"/>
    <w:rsid w:val="009747C8"/>
    <w:rsid w:val="009759B0"/>
    <w:rsid w:val="00976918"/>
    <w:rsid w:val="009769C0"/>
    <w:rsid w:val="009778CF"/>
    <w:rsid w:val="00977ADD"/>
    <w:rsid w:val="00977D92"/>
    <w:rsid w:val="00977EF4"/>
    <w:rsid w:val="00977F1F"/>
    <w:rsid w:val="00980316"/>
    <w:rsid w:val="0098061A"/>
    <w:rsid w:val="00981387"/>
    <w:rsid w:val="00981457"/>
    <w:rsid w:val="0098178C"/>
    <w:rsid w:val="009819B2"/>
    <w:rsid w:val="00981DDE"/>
    <w:rsid w:val="0098210F"/>
    <w:rsid w:val="00982145"/>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551"/>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6E2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513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4EE"/>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2F49"/>
    <w:rsid w:val="009F31E3"/>
    <w:rsid w:val="009F3254"/>
    <w:rsid w:val="009F3A9E"/>
    <w:rsid w:val="009F3B1A"/>
    <w:rsid w:val="009F3D99"/>
    <w:rsid w:val="009F3FEB"/>
    <w:rsid w:val="009F42EF"/>
    <w:rsid w:val="009F4357"/>
    <w:rsid w:val="009F438F"/>
    <w:rsid w:val="009F4B91"/>
    <w:rsid w:val="009F4CE4"/>
    <w:rsid w:val="009F4EE0"/>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74B"/>
    <w:rsid w:val="00A10F7F"/>
    <w:rsid w:val="00A110D3"/>
    <w:rsid w:val="00A11141"/>
    <w:rsid w:val="00A11AC0"/>
    <w:rsid w:val="00A11D82"/>
    <w:rsid w:val="00A12064"/>
    <w:rsid w:val="00A125FB"/>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480"/>
    <w:rsid w:val="00A2360E"/>
    <w:rsid w:val="00A23AA1"/>
    <w:rsid w:val="00A2459D"/>
    <w:rsid w:val="00A246FD"/>
    <w:rsid w:val="00A25083"/>
    <w:rsid w:val="00A2553E"/>
    <w:rsid w:val="00A25A8C"/>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794"/>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BE6"/>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CFF"/>
    <w:rsid w:val="00A617D2"/>
    <w:rsid w:val="00A61DF2"/>
    <w:rsid w:val="00A62C75"/>
    <w:rsid w:val="00A62FDA"/>
    <w:rsid w:val="00A63771"/>
    <w:rsid w:val="00A63BBD"/>
    <w:rsid w:val="00A63DC6"/>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1922"/>
    <w:rsid w:val="00A73309"/>
    <w:rsid w:val="00A73473"/>
    <w:rsid w:val="00A738D3"/>
    <w:rsid w:val="00A73B54"/>
    <w:rsid w:val="00A74ABF"/>
    <w:rsid w:val="00A74AE2"/>
    <w:rsid w:val="00A74D47"/>
    <w:rsid w:val="00A74F1B"/>
    <w:rsid w:val="00A7540B"/>
    <w:rsid w:val="00A75C41"/>
    <w:rsid w:val="00A76336"/>
    <w:rsid w:val="00A76C42"/>
    <w:rsid w:val="00A77630"/>
    <w:rsid w:val="00A77E76"/>
    <w:rsid w:val="00A8038A"/>
    <w:rsid w:val="00A8046B"/>
    <w:rsid w:val="00A806A6"/>
    <w:rsid w:val="00A80C64"/>
    <w:rsid w:val="00A80D4B"/>
    <w:rsid w:val="00A81749"/>
    <w:rsid w:val="00A81F5B"/>
    <w:rsid w:val="00A81FAF"/>
    <w:rsid w:val="00A8308F"/>
    <w:rsid w:val="00A84495"/>
    <w:rsid w:val="00A844FE"/>
    <w:rsid w:val="00A84859"/>
    <w:rsid w:val="00A84C5F"/>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6C5"/>
    <w:rsid w:val="00A91A45"/>
    <w:rsid w:val="00A91C7C"/>
    <w:rsid w:val="00A91F18"/>
    <w:rsid w:val="00A924D9"/>
    <w:rsid w:val="00A9282E"/>
    <w:rsid w:val="00A92B8A"/>
    <w:rsid w:val="00A936C6"/>
    <w:rsid w:val="00A936F6"/>
    <w:rsid w:val="00A93C19"/>
    <w:rsid w:val="00A940B9"/>
    <w:rsid w:val="00A942E9"/>
    <w:rsid w:val="00A95579"/>
    <w:rsid w:val="00A95900"/>
    <w:rsid w:val="00A9693C"/>
    <w:rsid w:val="00AA0EDC"/>
    <w:rsid w:val="00AA1929"/>
    <w:rsid w:val="00AA2013"/>
    <w:rsid w:val="00AA2265"/>
    <w:rsid w:val="00AA2D5C"/>
    <w:rsid w:val="00AA2DDA"/>
    <w:rsid w:val="00AA2F72"/>
    <w:rsid w:val="00AA39F3"/>
    <w:rsid w:val="00AA4079"/>
    <w:rsid w:val="00AA40C8"/>
    <w:rsid w:val="00AA5052"/>
    <w:rsid w:val="00AA52AE"/>
    <w:rsid w:val="00AA54B6"/>
    <w:rsid w:val="00AA5972"/>
    <w:rsid w:val="00AA5D3E"/>
    <w:rsid w:val="00AA60B6"/>
    <w:rsid w:val="00AA63BE"/>
    <w:rsid w:val="00AA694E"/>
    <w:rsid w:val="00AA725C"/>
    <w:rsid w:val="00AA727B"/>
    <w:rsid w:val="00AA74E9"/>
    <w:rsid w:val="00AA7678"/>
    <w:rsid w:val="00AA7FB6"/>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A61"/>
    <w:rsid w:val="00AC1DC6"/>
    <w:rsid w:val="00AC2363"/>
    <w:rsid w:val="00AC238C"/>
    <w:rsid w:val="00AC27CF"/>
    <w:rsid w:val="00AC32A3"/>
    <w:rsid w:val="00AC452F"/>
    <w:rsid w:val="00AC4D72"/>
    <w:rsid w:val="00AC525C"/>
    <w:rsid w:val="00AC5E40"/>
    <w:rsid w:val="00AC601B"/>
    <w:rsid w:val="00AC6B54"/>
    <w:rsid w:val="00AD02BB"/>
    <w:rsid w:val="00AD0DEA"/>
    <w:rsid w:val="00AD2DE5"/>
    <w:rsid w:val="00AD3C8C"/>
    <w:rsid w:val="00AD4084"/>
    <w:rsid w:val="00AD417D"/>
    <w:rsid w:val="00AD4F53"/>
    <w:rsid w:val="00AD5324"/>
    <w:rsid w:val="00AD583D"/>
    <w:rsid w:val="00AD58E2"/>
    <w:rsid w:val="00AD58E3"/>
    <w:rsid w:val="00AD6244"/>
    <w:rsid w:val="00AD65AA"/>
    <w:rsid w:val="00AD65D8"/>
    <w:rsid w:val="00AD710F"/>
    <w:rsid w:val="00AD773A"/>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2D0"/>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BF7"/>
    <w:rsid w:val="00AF3DE8"/>
    <w:rsid w:val="00AF3DEC"/>
    <w:rsid w:val="00AF3DF0"/>
    <w:rsid w:val="00AF4399"/>
    <w:rsid w:val="00AF4C07"/>
    <w:rsid w:val="00AF50CC"/>
    <w:rsid w:val="00AF58BE"/>
    <w:rsid w:val="00AF59DB"/>
    <w:rsid w:val="00AF6F1D"/>
    <w:rsid w:val="00AF764A"/>
    <w:rsid w:val="00AF7B20"/>
    <w:rsid w:val="00B009A9"/>
    <w:rsid w:val="00B00A2A"/>
    <w:rsid w:val="00B00AF6"/>
    <w:rsid w:val="00B00B1E"/>
    <w:rsid w:val="00B00C04"/>
    <w:rsid w:val="00B011BB"/>
    <w:rsid w:val="00B011EB"/>
    <w:rsid w:val="00B02246"/>
    <w:rsid w:val="00B022FC"/>
    <w:rsid w:val="00B02F2A"/>
    <w:rsid w:val="00B033B7"/>
    <w:rsid w:val="00B03763"/>
    <w:rsid w:val="00B03790"/>
    <w:rsid w:val="00B037C1"/>
    <w:rsid w:val="00B038D6"/>
    <w:rsid w:val="00B03CD8"/>
    <w:rsid w:val="00B04234"/>
    <w:rsid w:val="00B048CE"/>
    <w:rsid w:val="00B04DD4"/>
    <w:rsid w:val="00B04F5A"/>
    <w:rsid w:val="00B06353"/>
    <w:rsid w:val="00B0646B"/>
    <w:rsid w:val="00B06A2C"/>
    <w:rsid w:val="00B06D03"/>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BB3"/>
    <w:rsid w:val="00B13D88"/>
    <w:rsid w:val="00B14322"/>
    <w:rsid w:val="00B14A19"/>
    <w:rsid w:val="00B14BF5"/>
    <w:rsid w:val="00B1521D"/>
    <w:rsid w:val="00B15510"/>
    <w:rsid w:val="00B1557D"/>
    <w:rsid w:val="00B15B6C"/>
    <w:rsid w:val="00B16508"/>
    <w:rsid w:val="00B1685F"/>
    <w:rsid w:val="00B16B1E"/>
    <w:rsid w:val="00B17865"/>
    <w:rsid w:val="00B178DD"/>
    <w:rsid w:val="00B179F8"/>
    <w:rsid w:val="00B217D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25C"/>
    <w:rsid w:val="00B354D8"/>
    <w:rsid w:val="00B357D2"/>
    <w:rsid w:val="00B359D6"/>
    <w:rsid w:val="00B36247"/>
    <w:rsid w:val="00B363E5"/>
    <w:rsid w:val="00B36B7F"/>
    <w:rsid w:val="00B36F7A"/>
    <w:rsid w:val="00B37072"/>
    <w:rsid w:val="00B372F1"/>
    <w:rsid w:val="00B374E5"/>
    <w:rsid w:val="00B37620"/>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57DCA"/>
    <w:rsid w:val="00B60AE7"/>
    <w:rsid w:val="00B60F87"/>
    <w:rsid w:val="00B611CE"/>
    <w:rsid w:val="00B61289"/>
    <w:rsid w:val="00B614AD"/>
    <w:rsid w:val="00B61872"/>
    <w:rsid w:val="00B6303E"/>
    <w:rsid w:val="00B639DE"/>
    <w:rsid w:val="00B63C36"/>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723"/>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BB3"/>
    <w:rsid w:val="00B83C3D"/>
    <w:rsid w:val="00B83E9D"/>
    <w:rsid w:val="00B8419A"/>
    <w:rsid w:val="00B846ED"/>
    <w:rsid w:val="00B8494B"/>
    <w:rsid w:val="00B849CB"/>
    <w:rsid w:val="00B84FA0"/>
    <w:rsid w:val="00B85001"/>
    <w:rsid w:val="00B8591C"/>
    <w:rsid w:val="00B85C2F"/>
    <w:rsid w:val="00B85F50"/>
    <w:rsid w:val="00B8658A"/>
    <w:rsid w:val="00B865DE"/>
    <w:rsid w:val="00B8660B"/>
    <w:rsid w:val="00B86FC4"/>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3AA"/>
    <w:rsid w:val="00B94669"/>
    <w:rsid w:val="00B9467D"/>
    <w:rsid w:val="00B9469B"/>
    <w:rsid w:val="00B946EC"/>
    <w:rsid w:val="00B94750"/>
    <w:rsid w:val="00B94A9B"/>
    <w:rsid w:val="00B957BE"/>
    <w:rsid w:val="00B95BC5"/>
    <w:rsid w:val="00B960A1"/>
    <w:rsid w:val="00B967FA"/>
    <w:rsid w:val="00B968AC"/>
    <w:rsid w:val="00B96B53"/>
    <w:rsid w:val="00B96FC9"/>
    <w:rsid w:val="00B97428"/>
    <w:rsid w:val="00B97DEE"/>
    <w:rsid w:val="00BA0684"/>
    <w:rsid w:val="00BA0D63"/>
    <w:rsid w:val="00BA11AF"/>
    <w:rsid w:val="00BA1287"/>
    <w:rsid w:val="00BA189B"/>
    <w:rsid w:val="00BA201E"/>
    <w:rsid w:val="00BA225D"/>
    <w:rsid w:val="00BA28EF"/>
    <w:rsid w:val="00BA36D9"/>
    <w:rsid w:val="00BA3A3B"/>
    <w:rsid w:val="00BA4AD2"/>
    <w:rsid w:val="00BA50AF"/>
    <w:rsid w:val="00BA51E2"/>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3F"/>
    <w:rsid w:val="00BB72DF"/>
    <w:rsid w:val="00BB7BE8"/>
    <w:rsid w:val="00BB7F3B"/>
    <w:rsid w:val="00BC0199"/>
    <w:rsid w:val="00BC09AC"/>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1EAB"/>
    <w:rsid w:val="00BD22FB"/>
    <w:rsid w:val="00BD249B"/>
    <w:rsid w:val="00BD3D4A"/>
    <w:rsid w:val="00BD4F0B"/>
    <w:rsid w:val="00BD62AF"/>
    <w:rsid w:val="00BD62DF"/>
    <w:rsid w:val="00BD6313"/>
    <w:rsid w:val="00BD6492"/>
    <w:rsid w:val="00BD65A5"/>
    <w:rsid w:val="00BD67E5"/>
    <w:rsid w:val="00BD6AD0"/>
    <w:rsid w:val="00BD6C56"/>
    <w:rsid w:val="00BD7225"/>
    <w:rsid w:val="00BD789F"/>
    <w:rsid w:val="00BE04E3"/>
    <w:rsid w:val="00BE0925"/>
    <w:rsid w:val="00BE0FCA"/>
    <w:rsid w:val="00BE17A7"/>
    <w:rsid w:val="00BE31F0"/>
    <w:rsid w:val="00BE3671"/>
    <w:rsid w:val="00BE38BD"/>
    <w:rsid w:val="00BE3B6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A12"/>
    <w:rsid w:val="00BF3B0A"/>
    <w:rsid w:val="00BF458E"/>
    <w:rsid w:val="00BF4670"/>
    <w:rsid w:val="00BF50AF"/>
    <w:rsid w:val="00BF5504"/>
    <w:rsid w:val="00BF56F9"/>
    <w:rsid w:val="00BF58E7"/>
    <w:rsid w:val="00BF5F9C"/>
    <w:rsid w:val="00BF684D"/>
    <w:rsid w:val="00BF6FDC"/>
    <w:rsid w:val="00BF751E"/>
    <w:rsid w:val="00BF7DD0"/>
    <w:rsid w:val="00BF7FD1"/>
    <w:rsid w:val="00C004DB"/>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480F"/>
    <w:rsid w:val="00C057BD"/>
    <w:rsid w:val="00C058C8"/>
    <w:rsid w:val="00C05ED2"/>
    <w:rsid w:val="00C05EDF"/>
    <w:rsid w:val="00C06929"/>
    <w:rsid w:val="00C06B14"/>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37B1"/>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767"/>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61"/>
    <w:rsid w:val="00C503A9"/>
    <w:rsid w:val="00C5064D"/>
    <w:rsid w:val="00C50A9B"/>
    <w:rsid w:val="00C50C4E"/>
    <w:rsid w:val="00C5206D"/>
    <w:rsid w:val="00C52274"/>
    <w:rsid w:val="00C528BA"/>
    <w:rsid w:val="00C52A29"/>
    <w:rsid w:val="00C530B4"/>
    <w:rsid w:val="00C538FF"/>
    <w:rsid w:val="00C53DD8"/>
    <w:rsid w:val="00C5411D"/>
    <w:rsid w:val="00C545BC"/>
    <w:rsid w:val="00C553CA"/>
    <w:rsid w:val="00C55403"/>
    <w:rsid w:val="00C556DE"/>
    <w:rsid w:val="00C5592D"/>
    <w:rsid w:val="00C56004"/>
    <w:rsid w:val="00C561FF"/>
    <w:rsid w:val="00C57168"/>
    <w:rsid w:val="00C6003B"/>
    <w:rsid w:val="00C6024C"/>
    <w:rsid w:val="00C60372"/>
    <w:rsid w:val="00C60A5E"/>
    <w:rsid w:val="00C60D0E"/>
    <w:rsid w:val="00C6101E"/>
    <w:rsid w:val="00C6170B"/>
    <w:rsid w:val="00C61BA4"/>
    <w:rsid w:val="00C61CFF"/>
    <w:rsid w:val="00C61D05"/>
    <w:rsid w:val="00C61D73"/>
    <w:rsid w:val="00C6209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030"/>
    <w:rsid w:val="00C766C4"/>
    <w:rsid w:val="00C76873"/>
    <w:rsid w:val="00C7696E"/>
    <w:rsid w:val="00C76D6A"/>
    <w:rsid w:val="00C80511"/>
    <w:rsid w:val="00C806F8"/>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375F"/>
    <w:rsid w:val="00CB4506"/>
    <w:rsid w:val="00CB45C1"/>
    <w:rsid w:val="00CB476D"/>
    <w:rsid w:val="00CB4809"/>
    <w:rsid w:val="00CB4BB9"/>
    <w:rsid w:val="00CB5634"/>
    <w:rsid w:val="00CB59A1"/>
    <w:rsid w:val="00CB5EB3"/>
    <w:rsid w:val="00CB602A"/>
    <w:rsid w:val="00CB62D4"/>
    <w:rsid w:val="00CB6653"/>
    <w:rsid w:val="00CB6DAA"/>
    <w:rsid w:val="00CB75F2"/>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1833"/>
    <w:rsid w:val="00CD24B8"/>
    <w:rsid w:val="00CD31C7"/>
    <w:rsid w:val="00CD365E"/>
    <w:rsid w:val="00CD3E27"/>
    <w:rsid w:val="00CD4373"/>
    <w:rsid w:val="00CD45A3"/>
    <w:rsid w:val="00CD46DB"/>
    <w:rsid w:val="00CD5093"/>
    <w:rsid w:val="00CD519A"/>
    <w:rsid w:val="00CD5807"/>
    <w:rsid w:val="00CD5879"/>
    <w:rsid w:val="00CD5C5E"/>
    <w:rsid w:val="00CD60F0"/>
    <w:rsid w:val="00CD655D"/>
    <w:rsid w:val="00CD7712"/>
    <w:rsid w:val="00CE01C1"/>
    <w:rsid w:val="00CE021D"/>
    <w:rsid w:val="00CE0564"/>
    <w:rsid w:val="00CE09C9"/>
    <w:rsid w:val="00CE0E53"/>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1336"/>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CF72D0"/>
    <w:rsid w:val="00D01545"/>
    <w:rsid w:val="00D0188D"/>
    <w:rsid w:val="00D02A59"/>
    <w:rsid w:val="00D02FB2"/>
    <w:rsid w:val="00D03237"/>
    <w:rsid w:val="00D03354"/>
    <w:rsid w:val="00D033CB"/>
    <w:rsid w:val="00D033F7"/>
    <w:rsid w:val="00D03479"/>
    <w:rsid w:val="00D03CEB"/>
    <w:rsid w:val="00D03F47"/>
    <w:rsid w:val="00D040BF"/>
    <w:rsid w:val="00D0415D"/>
    <w:rsid w:val="00D043D7"/>
    <w:rsid w:val="00D0453D"/>
    <w:rsid w:val="00D045ED"/>
    <w:rsid w:val="00D04ABB"/>
    <w:rsid w:val="00D04B5B"/>
    <w:rsid w:val="00D04EEF"/>
    <w:rsid w:val="00D05548"/>
    <w:rsid w:val="00D05AEA"/>
    <w:rsid w:val="00D0638B"/>
    <w:rsid w:val="00D074F6"/>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23B"/>
    <w:rsid w:val="00D2786A"/>
    <w:rsid w:val="00D2793F"/>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19E4"/>
    <w:rsid w:val="00D42229"/>
    <w:rsid w:val="00D422E6"/>
    <w:rsid w:val="00D42374"/>
    <w:rsid w:val="00D4262C"/>
    <w:rsid w:val="00D42FC7"/>
    <w:rsid w:val="00D430EC"/>
    <w:rsid w:val="00D433BC"/>
    <w:rsid w:val="00D43C3F"/>
    <w:rsid w:val="00D4445A"/>
    <w:rsid w:val="00D449E8"/>
    <w:rsid w:val="00D44C04"/>
    <w:rsid w:val="00D45986"/>
    <w:rsid w:val="00D46172"/>
    <w:rsid w:val="00D461E1"/>
    <w:rsid w:val="00D46798"/>
    <w:rsid w:val="00D4707E"/>
    <w:rsid w:val="00D47226"/>
    <w:rsid w:val="00D4729A"/>
    <w:rsid w:val="00D4750F"/>
    <w:rsid w:val="00D476F0"/>
    <w:rsid w:val="00D47730"/>
    <w:rsid w:val="00D479A6"/>
    <w:rsid w:val="00D50A2E"/>
    <w:rsid w:val="00D50ED2"/>
    <w:rsid w:val="00D51368"/>
    <w:rsid w:val="00D51A66"/>
    <w:rsid w:val="00D5272E"/>
    <w:rsid w:val="00D5344C"/>
    <w:rsid w:val="00D536D8"/>
    <w:rsid w:val="00D54C2B"/>
    <w:rsid w:val="00D551D4"/>
    <w:rsid w:val="00D559CC"/>
    <w:rsid w:val="00D55BDD"/>
    <w:rsid w:val="00D5648F"/>
    <w:rsid w:val="00D564C5"/>
    <w:rsid w:val="00D564C7"/>
    <w:rsid w:val="00D56D8B"/>
    <w:rsid w:val="00D57967"/>
    <w:rsid w:val="00D60567"/>
    <w:rsid w:val="00D60E79"/>
    <w:rsid w:val="00D614FB"/>
    <w:rsid w:val="00D625E5"/>
    <w:rsid w:val="00D627C7"/>
    <w:rsid w:val="00D62CE9"/>
    <w:rsid w:val="00D62F40"/>
    <w:rsid w:val="00D63D6A"/>
    <w:rsid w:val="00D63FAB"/>
    <w:rsid w:val="00D6411E"/>
    <w:rsid w:val="00D64190"/>
    <w:rsid w:val="00D6441E"/>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2D42"/>
    <w:rsid w:val="00D7325B"/>
    <w:rsid w:val="00D740FC"/>
    <w:rsid w:val="00D7463E"/>
    <w:rsid w:val="00D74A00"/>
    <w:rsid w:val="00D74FA5"/>
    <w:rsid w:val="00D751BC"/>
    <w:rsid w:val="00D75CA5"/>
    <w:rsid w:val="00D760CC"/>
    <w:rsid w:val="00D767C4"/>
    <w:rsid w:val="00D76A9E"/>
    <w:rsid w:val="00D7745D"/>
    <w:rsid w:val="00D80071"/>
    <w:rsid w:val="00D80172"/>
    <w:rsid w:val="00D801D7"/>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05"/>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49E"/>
    <w:rsid w:val="00D9167A"/>
    <w:rsid w:val="00D91F03"/>
    <w:rsid w:val="00D926D5"/>
    <w:rsid w:val="00D92C9E"/>
    <w:rsid w:val="00D92CAF"/>
    <w:rsid w:val="00D92D19"/>
    <w:rsid w:val="00D92FDA"/>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70"/>
    <w:rsid w:val="00DC01CC"/>
    <w:rsid w:val="00DC0266"/>
    <w:rsid w:val="00DC0F2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90"/>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E7F"/>
    <w:rsid w:val="00DD7FC7"/>
    <w:rsid w:val="00DE04C0"/>
    <w:rsid w:val="00DE0524"/>
    <w:rsid w:val="00DE0A81"/>
    <w:rsid w:val="00DE1173"/>
    <w:rsid w:val="00DE1236"/>
    <w:rsid w:val="00DE1EFA"/>
    <w:rsid w:val="00DE1F2A"/>
    <w:rsid w:val="00DE2280"/>
    <w:rsid w:val="00DE28D2"/>
    <w:rsid w:val="00DE2E5A"/>
    <w:rsid w:val="00DE3671"/>
    <w:rsid w:val="00DE3B13"/>
    <w:rsid w:val="00DE3DD7"/>
    <w:rsid w:val="00DE3F41"/>
    <w:rsid w:val="00DE439E"/>
    <w:rsid w:val="00DE46E0"/>
    <w:rsid w:val="00DE4C4B"/>
    <w:rsid w:val="00DE5971"/>
    <w:rsid w:val="00DE5C56"/>
    <w:rsid w:val="00DE5C78"/>
    <w:rsid w:val="00DE61A3"/>
    <w:rsid w:val="00DE6673"/>
    <w:rsid w:val="00DE6765"/>
    <w:rsid w:val="00DE6E7C"/>
    <w:rsid w:val="00DE71A8"/>
    <w:rsid w:val="00DE76A2"/>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1F2"/>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2F7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501"/>
    <w:rsid w:val="00E306B8"/>
    <w:rsid w:val="00E30DA9"/>
    <w:rsid w:val="00E3107E"/>
    <w:rsid w:val="00E310C6"/>
    <w:rsid w:val="00E313C2"/>
    <w:rsid w:val="00E31807"/>
    <w:rsid w:val="00E31E0C"/>
    <w:rsid w:val="00E320A7"/>
    <w:rsid w:val="00E32234"/>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C90"/>
    <w:rsid w:val="00E36C94"/>
    <w:rsid w:val="00E36FBD"/>
    <w:rsid w:val="00E37142"/>
    <w:rsid w:val="00E37A5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4A1"/>
    <w:rsid w:val="00E7094A"/>
    <w:rsid w:val="00E72421"/>
    <w:rsid w:val="00E72528"/>
    <w:rsid w:val="00E72CBE"/>
    <w:rsid w:val="00E73647"/>
    <w:rsid w:val="00E7364D"/>
    <w:rsid w:val="00E7393C"/>
    <w:rsid w:val="00E73F9D"/>
    <w:rsid w:val="00E74795"/>
    <w:rsid w:val="00E75514"/>
    <w:rsid w:val="00E75E5B"/>
    <w:rsid w:val="00E75E8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29C"/>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8F7"/>
    <w:rsid w:val="00EA19D5"/>
    <w:rsid w:val="00EA1A62"/>
    <w:rsid w:val="00EA1BFB"/>
    <w:rsid w:val="00EA1D33"/>
    <w:rsid w:val="00EA2006"/>
    <w:rsid w:val="00EA210E"/>
    <w:rsid w:val="00EA2591"/>
    <w:rsid w:val="00EA28E4"/>
    <w:rsid w:val="00EA3011"/>
    <w:rsid w:val="00EA37A0"/>
    <w:rsid w:val="00EA3F21"/>
    <w:rsid w:val="00EA40C0"/>
    <w:rsid w:val="00EA430F"/>
    <w:rsid w:val="00EA4A72"/>
    <w:rsid w:val="00EA4E45"/>
    <w:rsid w:val="00EA5248"/>
    <w:rsid w:val="00EA535F"/>
    <w:rsid w:val="00EA5745"/>
    <w:rsid w:val="00EA587E"/>
    <w:rsid w:val="00EA5DB2"/>
    <w:rsid w:val="00EA7AF6"/>
    <w:rsid w:val="00EA7AFC"/>
    <w:rsid w:val="00EA7DAA"/>
    <w:rsid w:val="00EB02BE"/>
    <w:rsid w:val="00EB0FD9"/>
    <w:rsid w:val="00EB1B1A"/>
    <w:rsid w:val="00EB20AA"/>
    <w:rsid w:val="00EB25F7"/>
    <w:rsid w:val="00EB2C0C"/>
    <w:rsid w:val="00EB2C33"/>
    <w:rsid w:val="00EB370E"/>
    <w:rsid w:val="00EB389F"/>
    <w:rsid w:val="00EB3CB0"/>
    <w:rsid w:val="00EB3CE1"/>
    <w:rsid w:val="00EB4042"/>
    <w:rsid w:val="00EB4489"/>
    <w:rsid w:val="00EB458B"/>
    <w:rsid w:val="00EB48DE"/>
    <w:rsid w:val="00EB4A95"/>
    <w:rsid w:val="00EB4B9E"/>
    <w:rsid w:val="00EB4F97"/>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D11"/>
    <w:rsid w:val="00EC3FCA"/>
    <w:rsid w:val="00EC402E"/>
    <w:rsid w:val="00EC444C"/>
    <w:rsid w:val="00EC45D4"/>
    <w:rsid w:val="00EC4CB7"/>
    <w:rsid w:val="00EC4F81"/>
    <w:rsid w:val="00EC5629"/>
    <w:rsid w:val="00EC570D"/>
    <w:rsid w:val="00EC5715"/>
    <w:rsid w:val="00EC57E6"/>
    <w:rsid w:val="00EC64F5"/>
    <w:rsid w:val="00EC65F0"/>
    <w:rsid w:val="00EC6BD6"/>
    <w:rsid w:val="00EC6F01"/>
    <w:rsid w:val="00EC7096"/>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C57"/>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69B"/>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7FD"/>
    <w:rsid w:val="00EF58C0"/>
    <w:rsid w:val="00EF6127"/>
    <w:rsid w:val="00EF64ED"/>
    <w:rsid w:val="00EF6A31"/>
    <w:rsid w:val="00EF6C69"/>
    <w:rsid w:val="00EF7A7C"/>
    <w:rsid w:val="00EF7DC4"/>
    <w:rsid w:val="00F00C21"/>
    <w:rsid w:val="00F012EC"/>
    <w:rsid w:val="00F01921"/>
    <w:rsid w:val="00F0215E"/>
    <w:rsid w:val="00F027B5"/>
    <w:rsid w:val="00F027F1"/>
    <w:rsid w:val="00F02C5B"/>
    <w:rsid w:val="00F02DBA"/>
    <w:rsid w:val="00F02FF2"/>
    <w:rsid w:val="00F045D6"/>
    <w:rsid w:val="00F05802"/>
    <w:rsid w:val="00F0682D"/>
    <w:rsid w:val="00F10CBC"/>
    <w:rsid w:val="00F10F4B"/>
    <w:rsid w:val="00F113B2"/>
    <w:rsid w:val="00F12556"/>
    <w:rsid w:val="00F12AE5"/>
    <w:rsid w:val="00F12B8A"/>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5E0"/>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2FBF"/>
    <w:rsid w:val="00F43C6D"/>
    <w:rsid w:val="00F44CCA"/>
    <w:rsid w:val="00F45267"/>
    <w:rsid w:val="00F45411"/>
    <w:rsid w:val="00F456ED"/>
    <w:rsid w:val="00F45DB1"/>
    <w:rsid w:val="00F45FAE"/>
    <w:rsid w:val="00F46203"/>
    <w:rsid w:val="00F46BFA"/>
    <w:rsid w:val="00F46DDB"/>
    <w:rsid w:val="00F46E2E"/>
    <w:rsid w:val="00F46F20"/>
    <w:rsid w:val="00F47812"/>
    <w:rsid w:val="00F47DCF"/>
    <w:rsid w:val="00F504EC"/>
    <w:rsid w:val="00F50AF4"/>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A51"/>
    <w:rsid w:val="00F71EF0"/>
    <w:rsid w:val="00F7212B"/>
    <w:rsid w:val="00F7227D"/>
    <w:rsid w:val="00F73191"/>
    <w:rsid w:val="00F73271"/>
    <w:rsid w:val="00F7342E"/>
    <w:rsid w:val="00F73797"/>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27"/>
    <w:rsid w:val="00F91CD9"/>
    <w:rsid w:val="00F91D33"/>
    <w:rsid w:val="00F91E52"/>
    <w:rsid w:val="00F9261E"/>
    <w:rsid w:val="00F93210"/>
    <w:rsid w:val="00F9355C"/>
    <w:rsid w:val="00F93895"/>
    <w:rsid w:val="00F93D06"/>
    <w:rsid w:val="00F94ABF"/>
    <w:rsid w:val="00F94EA5"/>
    <w:rsid w:val="00F94F5E"/>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521"/>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812"/>
    <w:rsid w:val="00FC3A08"/>
    <w:rsid w:val="00FC3B83"/>
    <w:rsid w:val="00FC3F2A"/>
    <w:rsid w:val="00FC3F3B"/>
    <w:rsid w:val="00FC4450"/>
    <w:rsid w:val="00FC523B"/>
    <w:rsid w:val="00FC5313"/>
    <w:rsid w:val="00FC574A"/>
    <w:rsid w:val="00FC6C36"/>
    <w:rsid w:val="00FC7217"/>
    <w:rsid w:val="00FC788F"/>
    <w:rsid w:val="00FD036B"/>
    <w:rsid w:val="00FD0380"/>
    <w:rsid w:val="00FD1BAB"/>
    <w:rsid w:val="00FD1BE0"/>
    <w:rsid w:val="00FD1C3E"/>
    <w:rsid w:val="00FD2198"/>
    <w:rsid w:val="00FD2461"/>
    <w:rsid w:val="00FD246F"/>
    <w:rsid w:val="00FD2D32"/>
    <w:rsid w:val="00FD3440"/>
    <w:rsid w:val="00FD3B47"/>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3F33"/>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9487202"/>
    <w:rsid w:val="11575F1D"/>
    <w:rsid w:val="132004B7"/>
    <w:rsid w:val="250D077C"/>
    <w:rsid w:val="2CF62F21"/>
    <w:rsid w:val="306A3BE3"/>
    <w:rsid w:val="334F2C28"/>
    <w:rsid w:val="3AC40B32"/>
    <w:rsid w:val="60266BE0"/>
    <w:rsid w:val="65E06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BFB8"/>
  <w15:docId w15:val="{8DBEE06B-2A99-4460-8284-96BAA8A6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
    <w:name w:val="heading 1"/>
    <w:basedOn w:val="a1"/>
    <w:next w:val="a2"/>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1"/>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1"/>
    <w:qFormat/>
    <w:pPr>
      <w:keepNext/>
      <w:spacing w:before="240" w:after="60"/>
      <w:outlineLvl w:val="3"/>
    </w:pPr>
    <w:rPr>
      <w:rFonts w:eastAsia="MS Mincho"/>
      <w:b/>
      <w:bCs/>
      <w:sz w:val="28"/>
      <w:szCs w:val="28"/>
    </w:rPr>
  </w:style>
  <w:style w:type="paragraph" w:styleId="50">
    <w:name w:val="heading 5"/>
    <w:basedOn w:val="a1"/>
    <w:next w:val="a1"/>
    <w:link w:val="51"/>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0"/>
    <w:autoRedefine/>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autoRedefine/>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autoRedefine/>
    <w:qFormat/>
    <w:pPr>
      <w:spacing w:after="120"/>
      <w:jc w:val="both"/>
    </w:pPr>
    <w:rPr>
      <w:rFonts w:eastAsia="MS Mincho"/>
    </w:rPr>
  </w:style>
  <w:style w:type="paragraph" w:styleId="32">
    <w:name w:val="List 3"/>
    <w:basedOn w:val="a1"/>
    <w:autoRedefine/>
    <w:qFormat/>
    <w:pPr>
      <w:ind w:leftChars="400" w:left="100" w:hangingChars="200" w:hanging="200"/>
      <w:contextualSpacing/>
    </w:pPr>
  </w:style>
  <w:style w:type="paragraph" w:styleId="TOC7">
    <w:name w:val="toc 7"/>
    <w:basedOn w:val="TOC6"/>
    <w:next w:val="a1"/>
    <w:autoRedefine/>
    <w:uiPriority w:val="39"/>
    <w:unhideWhenUsed/>
    <w:qFormat/>
    <w:pPr>
      <w:ind w:left="2268" w:hanging="2268"/>
    </w:pPr>
  </w:style>
  <w:style w:type="paragraph" w:styleId="TOC6">
    <w:name w:val="toc 6"/>
    <w:basedOn w:val="TOC5"/>
    <w:next w:val="a1"/>
    <w:autoRedefine/>
    <w:uiPriority w:val="39"/>
    <w:unhideWhenUsed/>
    <w:qFormat/>
    <w:pPr>
      <w:ind w:left="1985" w:hanging="1985"/>
    </w:pPr>
  </w:style>
  <w:style w:type="paragraph" w:styleId="TOC5">
    <w:name w:val="toc 5"/>
    <w:basedOn w:val="TOC4"/>
    <w:autoRedefine/>
    <w:uiPriority w:val="39"/>
    <w:unhideWhenUsed/>
    <w:qFormat/>
    <w:pPr>
      <w:ind w:left="1701" w:hanging="1701"/>
    </w:pPr>
  </w:style>
  <w:style w:type="paragraph" w:styleId="TOC4">
    <w:name w:val="toc 4"/>
    <w:basedOn w:val="TOC3"/>
    <w:autoRedefine/>
    <w:uiPriority w:val="39"/>
    <w:unhideWhenUsed/>
    <w:qFormat/>
    <w:pPr>
      <w:ind w:left="1418" w:hanging="1418"/>
    </w:pPr>
  </w:style>
  <w:style w:type="paragraph" w:styleId="TOC3">
    <w:name w:val="toc 3"/>
    <w:basedOn w:val="TOC2"/>
    <w:autoRedefine/>
    <w:uiPriority w:val="39"/>
    <w:unhideWhenUsed/>
    <w:qFormat/>
    <w:pPr>
      <w:ind w:left="1134" w:hanging="1134"/>
    </w:pPr>
  </w:style>
  <w:style w:type="paragraph" w:styleId="TOC2">
    <w:name w:val="toc 2"/>
    <w:basedOn w:val="TOC1"/>
    <w:autoRedefine/>
    <w:uiPriority w:val="39"/>
    <w:unhideWhenUsed/>
    <w:qFormat/>
    <w:pPr>
      <w:keepNext w:val="0"/>
      <w:spacing w:before="0"/>
      <w:ind w:left="851" w:hanging="851"/>
    </w:pPr>
    <w:rPr>
      <w:sz w:val="20"/>
    </w:rPr>
  </w:style>
  <w:style w:type="paragraph" w:styleId="TOC1">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7"/>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7">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4"/>
    <w:autoRedefine/>
    <w:unhideWhenUsed/>
    <w:qFormat/>
    <w:pPr>
      <w:numPr>
        <w:numId w:val="6"/>
      </w:numPr>
      <w:tabs>
        <w:tab w:val="clear" w:pos="360"/>
        <w:tab w:val="clear" w:pos="643"/>
      </w:tabs>
      <w:ind w:left="851" w:hanging="284"/>
    </w:pPr>
  </w:style>
  <w:style w:type="paragraph" w:styleId="a0">
    <w:name w:val="List Bullet"/>
    <w:basedOn w:val="a7"/>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8">
    <w:name w:val="caption"/>
    <w:basedOn w:val="a1"/>
    <w:next w:val="a1"/>
    <w:link w:val="a9"/>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1"/>
    <w:autoRedefine/>
    <w:semiHidden/>
    <w:qFormat/>
    <w:pPr>
      <w:shd w:val="clear" w:color="auto" w:fill="000080"/>
    </w:pPr>
  </w:style>
  <w:style w:type="paragraph" w:styleId="ab">
    <w:name w:val="annotation text"/>
    <w:basedOn w:val="a1"/>
    <w:link w:val="ac"/>
    <w:autoRedefine/>
    <w:uiPriority w:val="99"/>
    <w:qFormat/>
  </w:style>
  <w:style w:type="paragraph" w:styleId="33">
    <w:name w:val="Body Text 3"/>
    <w:basedOn w:val="a1"/>
    <w:link w:val="34"/>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7"/>
    <w:autoRedefine/>
    <w:qFormat/>
    <w:pPr>
      <w:numPr>
        <w:numId w:val="8"/>
      </w:numPr>
      <w:spacing w:before="180"/>
    </w:pPr>
    <w:rPr>
      <w:rFonts w:ascii="Arial" w:hAnsi="Arial"/>
      <w:sz w:val="22"/>
      <w:szCs w:val="20"/>
    </w:rPr>
  </w:style>
  <w:style w:type="paragraph" w:styleId="ad">
    <w:name w:val="Plain Text"/>
    <w:basedOn w:val="a1"/>
    <w:link w:val="ae"/>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TOC8">
    <w:name w:val="toc 8"/>
    <w:basedOn w:val="TOC1"/>
    <w:autoRedefine/>
    <w:uiPriority w:val="39"/>
    <w:unhideWhenUsed/>
    <w:qFormat/>
    <w:pPr>
      <w:spacing w:before="180"/>
      <w:ind w:left="2693" w:hanging="2693"/>
    </w:pPr>
    <w:rPr>
      <w:b/>
    </w:rPr>
  </w:style>
  <w:style w:type="paragraph" w:styleId="af">
    <w:name w:val="Balloon Text"/>
    <w:basedOn w:val="a1"/>
    <w:link w:val="af0"/>
    <w:autoRedefine/>
    <w:semiHidden/>
    <w:qFormat/>
    <w:rPr>
      <w:sz w:val="18"/>
      <w:szCs w:val="18"/>
    </w:rPr>
  </w:style>
  <w:style w:type="paragraph" w:styleId="af1">
    <w:name w:val="footer"/>
    <w:basedOn w:val="a1"/>
    <w:link w:val="af2"/>
    <w:autoRedefine/>
    <w:qFormat/>
    <w:pPr>
      <w:tabs>
        <w:tab w:val="center" w:pos="4153"/>
        <w:tab w:val="right" w:pos="8306"/>
      </w:tabs>
      <w:snapToGrid w:val="0"/>
    </w:pPr>
    <w:rPr>
      <w:sz w:val="18"/>
      <w:szCs w:val="18"/>
    </w:rPr>
  </w:style>
  <w:style w:type="paragraph" w:styleId="af3">
    <w:name w:val="header"/>
    <w:basedOn w:val="a1"/>
    <w:link w:val="af4"/>
    <w:autoRedefine/>
    <w:qFormat/>
    <w:pPr>
      <w:tabs>
        <w:tab w:val="center" w:pos="4536"/>
        <w:tab w:val="right" w:pos="9072"/>
      </w:tabs>
    </w:pPr>
    <w:rPr>
      <w:rFonts w:ascii="Arial" w:eastAsia="MS Mincho" w:hAnsi="Arial"/>
      <w:b/>
    </w:rPr>
  </w:style>
  <w:style w:type="paragraph" w:styleId="af5">
    <w:name w:val="footnote text"/>
    <w:basedOn w:val="a1"/>
    <w:link w:val="af6"/>
    <w:autoRedefine/>
    <w:qFormat/>
    <w:rPr>
      <w:szCs w:val="20"/>
    </w:rPr>
  </w:style>
  <w:style w:type="paragraph" w:styleId="52">
    <w:name w:val="List 5"/>
    <w:basedOn w:val="42"/>
    <w:autoRedefine/>
    <w:unhideWhenUsed/>
    <w:qFormat/>
    <w:pPr>
      <w:ind w:left="1702"/>
    </w:pPr>
  </w:style>
  <w:style w:type="paragraph" w:styleId="42">
    <w:name w:val="List 4"/>
    <w:basedOn w:val="32"/>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TOC9">
    <w:name w:val="toc 9"/>
    <w:basedOn w:val="TOC8"/>
    <w:autoRedefine/>
    <w:uiPriority w:val="39"/>
    <w:unhideWhenUsed/>
    <w:qFormat/>
    <w:pPr>
      <w:ind w:left="1418" w:hanging="1418"/>
    </w:pPr>
  </w:style>
  <w:style w:type="paragraph" w:styleId="af7">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5">
    <w:name w:val="index 2"/>
    <w:basedOn w:val="11"/>
    <w:autoRedefine/>
    <w:unhideWhenUsed/>
    <w:qFormat/>
    <w:pPr>
      <w:ind w:left="284"/>
    </w:pPr>
  </w:style>
  <w:style w:type="paragraph" w:styleId="af8">
    <w:name w:val="annotation subject"/>
    <w:basedOn w:val="ab"/>
    <w:next w:val="ab"/>
    <w:link w:val="af9"/>
    <w:autoRedefine/>
    <w:semiHidden/>
    <w:qFormat/>
    <w:rPr>
      <w:b/>
      <w:bCs/>
    </w:rPr>
  </w:style>
  <w:style w:type="table" w:styleId="afa">
    <w:name w:val="Table Grid"/>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Classic 3"/>
    <w:basedOn w:val="a4"/>
    <w:autoRedefine/>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b">
    <w:name w:val="Strong"/>
    <w:basedOn w:val="a3"/>
    <w:autoRedefine/>
    <w:uiPriority w:val="22"/>
    <w:qFormat/>
    <w:rPr>
      <w:b/>
      <w:bCs/>
    </w:rPr>
  </w:style>
  <w:style w:type="character" w:styleId="afc">
    <w:name w:val="page number"/>
    <w:basedOn w:val="a3"/>
    <w:autoRedefine/>
    <w:qFormat/>
  </w:style>
  <w:style w:type="character" w:styleId="afd">
    <w:name w:val="FollowedHyperlink"/>
    <w:basedOn w:val="a3"/>
    <w:autoRedefine/>
    <w:qFormat/>
    <w:rPr>
      <w:color w:val="800080" w:themeColor="followedHyperlink"/>
      <w:u w:val="single"/>
    </w:rPr>
  </w:style>
  <w:style w:type="character" w:styleId="afe">
    <w:name w:val="Emphasis"/>
    <w:basedOn w:val="a3"/>
    <w:autoRedefine/>
    <w:uiPriority w:val="20"/>
    <w:qFormat/>
    <w:rPr>
      <w:color w:val="CC0000"/>
    </w:rPr>
  </w:style>
  <w:style w:type="character" w:styleId="aff">
    <w:name w:val="Hyperlink"/>
    <w:basedOn w:val="a3"/>
    <w:autoRedefine/>
    <w:unhideWhenUsed/>
    <w:qFormat/>
    <w:rPr>
      <w:color w:val="0000FF"/>
      <w:u w:val="single"/>
    </w:rPr>
  </w:style>
  <w:style w:type="character" w:styleId="aff0">
    <w:name w:val="annotation reference"/>
    <w:autoRedefine/>
    <w:qFormat/>
    <w:rPr>
      <w:sz w:val="21"/>
      <w:szCs w:val="21"/>
    </w:rPr>
  </w:style>
  <w:style w:type="character" w:styleId="aff1">
    <w:name w:val="footnote reference"/>
    <w:basedOn w:val="a3"/>
    <w:autoRedefine/>
    <w:qFormat/>
    <w:rPr>
      <w:vertAlign w:val="superscript"/>
    </w:rPr>
  </w:style>
  <w:style w:type="character" w:customStyle="1" w:styleId="a9">
    <w:name w:val="题注 字符"/>
    <w:link w:val="a8"/>
    <w:autoRedefine/>
    <w:qFormat/>
    <w:rPr>
      <w:lang w:val="en-GB" w:eastAsia="en-US" w:bidi="ar-SA"/>
    </w:rPr>
  </w:style>
  <w:style w:type="paragraph" w:styleId="aff2">
    <w:name w:val="List Paragraph"/>
    <w:basedOn w:val="a1"/>
    <w:link w:val="aff3"/>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a6">
    <w:name w:val="正文文本 字符"/>
    <w:link w:val="a2"/>
    <w:autoRedefine/>
    <w:qFormat/>
    <w:rPr>
      <w:rFonts w:eastAsia="MS Mincho"/>
      <w:szCs w:val="24"/>
      <w:lang w:eastAsia="en-US"/>
    </w:rPr>
  </w:style>
  <w:style w:type="character" w:customStyle="1" w:styleId="aff3">
    <w:name w:val="列表段落 字符"/>
    <w:link w:val="aff2"/>
    <w:autoRedefine/>
    <w:uiPriority w:val="34"/>
    <w:qFormat/>
    <w:rPr>
      <w:rFonts w:eastAsia="MS Mincho"/>
      <w:lang w:val="en-GB" w:eastAsia="en-US"/>
    </w:rPr>
  </w:style>
  <w:style w:type="character" w:styleId="aff4">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af6">
    <w:name w:val="脚注文本 字符"/>
    <w:basedOn w:val="a3"/>
    <w:link w:val="af5"/>
    <w:autoRedefine/>
    <w:qFormat/>
    <w:rPr>
      <w:rFonts w:eastAsia="Times New Roman"/>
      <w:lang w:eastAsia="en-US"/>
    </w:rPr>
  </w:style>
  <w:style w:type="character" w:customStyle="1" w:styleId="10">
    <w:name w:val="标题 1 字符"/>
    <w:basedOn w:val="a3"/>
    <w:link w:val="1"/>
    <w:autoRedefine/>
    <w:qFormat/>
    <w:rPr>
      <w:rFonts w:ascii="Arial" w:eastAsia="宋体" w:hAnsi="Arial" w:cs="Arial"/>
      <w:b/>
      <w:bCs/>
      <w:kern w:val="32"/>
      <w:sz w:val="28"/>
      <w:szCs w:val="32"/>
    </w:rPr>
  </w:style>
  <w:style w:type="character" w:customStyle="1" w:styleId="af4">
    <w:name w:val="页眉 字符"/>
    <w:basedOn w:val="a3"/>
    <w:link w:val="af3"/>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1">
    <w:name w:val="标题 5 字符"/>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ac">
    <w:name w:val="批注文字 字符"/>
    <w:basedOn w:val="a3"/>
    <w:link w:val="ab"/>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7"/>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2"/>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1">
    <w:name w:val="标题 3 字符"/>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autoRedefine/>
    <w:semiHidden/>
    <w:qFormat/>
    <w:rPr>
      <w:rFonts w:ascii="Arial" w:eastAsia="Times New Roman" w:hAnsi="Arial"/>
      <w:sz w:val="36"/>
      <w:lang w:val="en-GB" w:eastAsia="ja-JP"/>
    </w:rPr>
  </w:style>
  <w:style w:type="character" w:customStyle="1" w:styleId="90">
    <w:name w:val="标题 9 字符"/>
    <w:basedOn w:val="a3"/>
    <w:link w:val="9"/>
    <w:autoRedefine/>
    <w:semiHidden/>
    <w:qFormat/>
    <w:rPr>
      <w:rFonts w:ascii="Arial" w:eastAsia="Times New Roman" w:hAnsi="Arial"/>
      <w:sz w:val="36"/>
      <w:lang w:val="en-GB" w:eastAsia="ja-JP"/>
    </w:rPr>
  </w:style>
  <w:style w:type="character" w:customStyle="1" w:styleId="23">
    <w:name w:val="标题 2 字符"/>
    <w:basedOn w:val="a3"/>
    <w:link w:val="22"/>
    <w:autoRedefine/>
    <w:qFormat/>
    <w:rPr>
      <w:rFonts w:ascii="Arial" w:eastAsia="MS Mincho" w:hAnsi="Arial" w:cs="Arial"/>
      <w:b/>
      <w:bCs/>
      <w:iCs/>
      <w:szCs w:val="28"/>
    </w:rPr>
  </w:style>
  <w:style w:type="character" w:customStyle="1" w:styleId="41">
    <w:name w:val="标题 4 字符"/>
    <w:basedOn w:val="a3"/>
    <w:link w:val="40"/>
    <w:autoRedefine/>
    <w:qFormat/>
    <w:rPr>
      <w:rFonts w:eastAsia="MS Mincho"/>
      <w:b/>
      <w:bCs/>
      <w:sz w:val="28"/>
      <w:szCs w:val="28"/>
      <w:lang w:eastAsia="en-US"/>
    </w:rPr>
  </w:style>
  <w:style w:type="character" w:customStyle="1" w:styleId="60">
    <w:name w:val="标题 6 字符"/>
    <w:basedOn w:val="a3"/>
    <w:link w:val="6"/>
    <w:autoRedefine/>
    <w:semiHidden/>
    <w:qFormat/>
    <w:rPr>
      <w:rFonts w:ascii="Calibri Light" w:eastAsia="等线 Light" w:hAnsi="Calibri Light" w:cs="Times New Roman"/>
      <w:i/>
      <w:iCs/>
      <w:color w:val="1F3763"/>
      <w:lang w:val="en-GB" w:eastAsia="ja-JP"/>
    </w:rPr>
  </w:style>
  <w:style w:type="character" w:customStyle="1" w:styleId="70">
    <w:name w:val="标题 7 字符"/>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
    <w:name w:val="页眉 Char1"/>
    <w:basedOn w:val="a3"/>
    <w:autoRedefine/>
    <w:semiHidden/>
    <w:qFormat/>
    <w:rPr>
      <w:rFonts w:eastAsia="Times New Roman"/>
      <w:lang w:val="en-GB" w:eastAsia="ja-JP"/>
    </w:rPr>
  </w:style>
  <w:style w:type="character" w:customStyle="1" w:styleId="af2">
    <w:name w:val="页脚 字符"/>
    <w:basedOn w:val="a3"/>
    <w:link w:val="af1"/>
    <w:autoRedefine/>
    <w:qFormat/>
    <w:rPr>
      <w:rFonts w:eastAsia="Times New Roman"/>
      <w:sz w:val="18"/>
      <w:szCs w:val="18"/>
      <w:lang w:eastAsia="en-US"/>
    </w:rPr>
  </w:style>
  <w:style w:type="character" w:customStyle="1" w:styleId="24">
    <w:name w:val="列表项目符号 2 字符"/>
    <w:link w:val="20"/>
    <w:autoRedefine/>
    <w:qFormat/>
    <w:locked/>
    <w:rPr>
      <w:rFonts w:eastAsia="Times New Roman"/>
      <w:lang w:val="en-GB" w:eastAsia="ja-JP"/>
    </w:rPr>
  </w:style>
  <w:style w:type="character" w:customStyle="1" w:styleId="34">
    <w:name w:val="正文文本 3 字符"/>
    <w:basedOn w:val="a3"/>
    <w:link w:val="33"/>
    <w:autoRedefine/>
    <w:qFormat/>
    <w:rPr>
      <w:rFonts w:eastAsia="Times New Roman"/>
      <w:sz w:val="16"/>
      <w:szCs w:val="16"/>
      <w:lang w:val="en-GB" w:eastAsia="ja-JP"/>
    </w:rPr>
  </w:style>
  <w:style w:type="character" w:customStyle="1" w:styleId="ae">
    <w:name w:val="纯文本 字符"/>
    <w:basedOn w:val="a3"/>
    <w:link w:val="ad"/>
    <w:autoRedefine/>
    <w:uiPriority w:val="99"/>
    <w:qFormat/>
    <w:rPr>
      <w:rFonts w:ascii="Courier New" w:eastAsia="Calibri" w:hAnsi="Courier New"/>
      <w:sz w:val="22"/>
      <w:szCs w:val="22"/>
      <w:lang w:val="nb-NO" w:eastAsia="en-US"/>
    </w:rPr>
  </w:style>
  <w:style w:type="character" w:customStyle="1" w:styleId="af9">
    <w:name w:val="批注主题 字符"/>
    <w:basedOn w:val="ac"/>
    <w:link w:val="af8"/>
    <w:autoRedefine/>
    <w:semiHidden/>
    <w:qFormat/>
    <w:rPr>
      <w:rFonts w:eastAsia="Times New Roman"/>
      <w:b/>
      <w:bCs/>
      <w:szCs w:val="24"/>
      <w:lang w:eastAsia="en-US"/>
    </w:rPr>
  </w:style>
  <w:style w:type="character" w:customStyle="1" w:styleId="af0">
    <w:name w:val="批注框文本 字符"/>
    <w:basedOn w:val="a3"/>
    <w:link w:val="af"/>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autoRedefine/>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autoRedefine/>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autoRedefine/>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autoRedefine/>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autoRedefine/>
    <w:uiPriority w:val="39"/>
    <w:qFormat/>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paragraph" w:customStyle="1" w:styleId="IvDbodytext">
    <w:name w:val="IvD bodytext"/>
    <w:basedOn w:val="a2"/>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a3"/>
    <w:link w:val="IvDbodytext"/>
    <w:autoRedefine/>
    <w:qFormat/>
    <w:rPr>
      <w:rFonts w:ascii="Arial" w:eastAsia="Times New Roman" w:hAnsi="Arial"/>
      <w:spacing w:val="2"/>
      <w:lang w:eastAsia="en-US"/>
    </w:rPr>
  </w:style>
  <w:style w:type="table" w:customStyle="1" w:styleId="53">
    <w:name w:val="网格型5"/>
    <w:basedOn w:val="a4"/>
    <w:next w:val="afa"/>
    <w:uiPriority w:val="59"/>
    <w:qFormat/>
    <w:rsid w:val="005072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804176">
      <w:bodyDiv w:val="1"/>
      <w:marLeft w:val="0"/>
      <w:marRight w:val="0"/>
      <w:marTop w:val="0"/>
      <w:marBottom w:val="0"/>
      <w:divBdr>
        <w:top w:val="none" w:sz="0" w:space="0" w:color="auto"/>
        <w:left w:val="none" w:sz="0" w:space="0" w:color="auto"/>
        <w:bottom w:val="none" w:sz="0" w:space="0" w:color="auto"/>
        <w:right w:val="none" w:sz="0" w:space="0" w:color="auto"/>
      </w:divBdr>
    </w:div>
    <w:div w:id="519273298">
      <w:bodyDiv w:val="1"/>
      <w:marLeft w:val="0"/>
      <w:marRight w:val="0"/>
      <w:marTop w:val="0"/>
      <w:marBottom w:val="0"/>
      <w:divBdr>
        <w:top w:val="none" w:sz="0" w:space="0" w:color="auto"/>
        <w:left w:val="none" w:sz="0" w:space="0" w:color="auto"/>
        <w:bottom w:val="none" w:sz="0" w:space="0" w:color="auto"/>
        <w:right w:val="none" w:sz="0" w:space="0" w:color="auto"/>
      </w:divBdr>
    </w:div>
    <w:div w:id="824400012">
      <w:bodyDiv w:val="1"/>
      <w:marLeft w:val="0"/>
      <w:marRight w:val="0"/>
      <w:marTop w:val="0"/>
      <w:marBottom w:val="0"/>
      <w:divBdr>
        <w:top w:val="none" w:sz="0" w:space="0" w:color="auto"/>
        <w:left w:val="none" w:sz="0" w:space="0" w:color="auto"/>
        <w:bottom w:val="none" w:sz="0" w:space="0" w:color="auto"/>
        <w:right w:val="none" w:sz="0" w:space="0" w:color="auto"/>
      </w:divBdr>
    </w:div>
    <w:div w:id="1603876748">
      <w:bodyDiv w:val="1"/>
      <w:marLeft w:val="0"/>
      <w:marRight w:val="0"/>
      <w:marTop w:val="0"/>
      <w:marBottom w:val="0"/>
      <w:divBdr>
        <w:top w:val="none" w:sz="0" w:space="0" w:color="auto"/>
        <w:left w:val="none" w:sz="0" w:space="0" w:color="auto"/>
        <w:bottom w:val="none" w:sz="0" w:space="0" w:color="auto"/>
        <w:right w:val="none" w:sz="0" w:space="0" w:color="auto"/>
      </w:divBdr>
    </w:div>
    <w:div w:id="1669476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D418-DF31-4BC4-A0DB-5CF41278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1948</Words>
  <Characters>11108</Characters>
  <Application>Microsoft Office Word</Application>
  <DocSecurity>0</DocSecurity>
  <Lines>92</Lines>
  <Paragraphs>26</Paragraphs>
  <ScaleCrop>false</ScaleCrop>
  <Company>DaTang Mobile</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2024-10-01T06:00:00Z</dcterms:created>
  <dcterms:modified xsi:type="dcterms:W3CDTF">2024-10-01T06:24:00Z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164a6cb9604ed13a02ede46ba7496d9c2023721dc64ec7bb93c90f0f4c3026f9</vt:lpwstr>
  </property>
  <property fmtid="{D5CDD505-2E9C-101B-9397-08002B2CF9AE}" pid="3" name="KSOProductBuildVer">
    <vt:lpwstr>2052-12.1.0.16417</vt:lpwstr>
  </property>
  <property fmtid="{D5CDD505-2E9C-101B-9397-08002B2CF9AE}" pid="4" name="ICV">
    <vt:lpwstr>EA6D71E80846497F9E8C78C1BF6BE191_13</vt:lpwstr>
  </property>
</Properties>
</file>